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AEBC5" w14:textId="405FE42A" w:rsidR="003E161D" w:rsidRPr="003E161D" w:rsidRDefault="00BA3E0F" w:rsidP="003E161D">
      <w:pPr>
        <w:tabs>
          <w:tab w:val="left" w:pos="567"/>
          <w:tab w:val="left" w:pos="5103"/>
        </w:tabs>
        <w:spacing w:after="60" w:line="240" w:lineRule="auto"/>
        <w:rPr>
          <w:b/>
          <w:noProof/>
          <w:sz w:val="28"/>
          <w:szCs w:val="28"/>
          <w:lang w:eastAsia="de-CH"/>
        </w:rPr>
      </w:pPr>
      <w:r>
        <w:rPr>
          <w:b/>
          <w:noProof/>
          <w:sz w:val="28"/>
          <w:szCs w:val="28"/>
          <w:lang w:eastAsia="de-CH"/>
        </w:rPr>
        <w:t>E</w:t>
      </w:r>
      <w:r w:rsidR="003E161D" w:rsidRPr="003E161D">
        <w:rPr>
          <w:b/>
          <w:noProof/>
          <w:sz w:val="28"/>
          <w:szCs w:val="28"/>
          <w:lang w:eastAsia="de-CH"/>
        </w:rPr>
        <w:t>) Angaben zur Unternehmung</w:t>
      </w:r>
    </w:p>
    <w:p w14:paraId="639A3BC0" w14:textId="77777777" w:rsidR="00D26280" w:rsidRDefault="00D26280" w:rsidP="00D26280">
      <w:pPr>
        <w:tabs>
          <w:tab w:val="left" w:pos="567"/>
          <w:tab w:val="left" w:pos="5103"/>
        </w:tabs>
        <w:spacing w:after="240" w:line="240" w:lineRule="auto"/>
        <w:rPr>
          <w:noProof/>
          <w:lang w:eastAsia="de-CH"/>
        </w:rPr>
      </w:pPr>
      <w:r>
        <w:rPr>
          <w:noProof/>
          <w:lang w:eastAsia="de-CH"/>
        </w:rPr>
        <w:t>Für Anbieterinnen und Anbieter im Submissionsverfahren</w:t>
      </w:r>
    </w:p>
    <w:p w14:paraId="0B569E1E" w14:textId="34263CE5" w:rsidR="00D26280" w:rsidRDefault="00D26280" w:rsidP="00D26280">
      <w:pPr>
        <w:tabs>
          <w:tab w:val="left" w:pos="1134"/>
          <w:tab w:val="left" w:pos="5670"/>
        </w:tabs>
        <w:spacing w:before="120" w:after="60" w:line="240" w:lineRule="auto"/>
        <w:rPr>
          <w:noProof/>
          <w:lang w:eastAsia="de-CH"/>
        </w:rPr>
      </w:pPr>
      <w:r>
        <w:rPr>
          <w:noProof/>
          <w:lang w:eastAsia="de-CH"/>
        </w:rPr>
        <w:t>Objekt:</w:t>
      </w:r>
      <w:r>
        <w:rPr>
          <w:noProof/>
          <w:lang w:eastAsia="de-CH"/>
        </w:rPr>
        <w:tab/>
        <w:t>Universität Zürich, Gebäudeautomation, Ersatz Automationsstationen</w:t>
      </w:r>
    </w:p>
    <w:p w14:paraId="3737D99D" w14:textId="339FB499" w:rsidR="00D26280" w:rsidRDefault="00D26280" w:rsidP="00D26280">
      <w:pPr>
        <w:tabs>
          <w:tab w:val="left" w:pos="1134"/>
          <w:tab w:val="left" w:pos="5670"/>
        </w:tabs>
        <w:spacing w:before="120" w:after="480" w:line="240" w:lineRule="auto"/>
        <w:rPr>
          <w:noProof/>
          <w:lang w:eastAsia="de-CH"/>
        </w:rPr>
      </w:pPr>
      <w:r>
        <w:rPr>
          <w:noProof/>
          <w:lang w:eastAsia="de-CH"/>
        </w:rPr>
        <w:t>Leistung:</w:t>
      </w:r>
      <w:r>
        <w:rPr>
          <w:noProof/>
          <w:lang w:eastAsia="de-CH"/>
        </w:rPr>
        <w:tab/>
        <w:t>BKP 29</w:t>
      </w:r>
      <w:r w:rsidR="00032066">
        <w:rPr>
          <w:noProof/>
          <w:lang w:eastAsia="de-CH"/>
        </w:rPr>
        <w:t>7</w:t>
      </w:r>
      <w:r>
        <w:rPr>
          <w:noProof/>
          <w:lang w:eastAsia="de-CH"/>
        </w:rPr>
        <w:t xml:space="preserve"> </w:t>
      </w:r>
      <w:r w:rsidR="00032066">
        <w:rPr>
          <w:noProof/>
          <w:lang w:eastAsia="de-CH"/>
        </w:rPr>
        <w:t>Generalplaner</w:t>
      </w:r>
    </w:p>
    <w:p w14:paraId="1375E473" w14:textId="243466A6" w:rsidR="00D26280" w:rsidRDefault="00D26280" w:rsidP="00D907FA">
      <w:pPr>
        <w:tabs>
          <w:tab w:val="left" w:pos="2694"/>
          <w:tab w:val="left" w:pos="5103"/>
        </w:tabs>
        <w:spacing w:before="240" w:after="60" w:line="240" w:lineRule="auto"/>
        <w:rPr>
          <w:noProof/>
          <w:lang w:eastAsia="de-CH"/>
        </w:rPr>
      </w:pPr>
      <w:r>
        <w:rPr>
          <w:noProof/>
          <w:lang w:eastAsia="de-CH"/>
        </w:rPr>
        <w:t>Genaue Firmenbezeichnung:</w:t>
      </w:r>
      <w:r>
        <w:rPr>
          <w:noProof/>
          <w:lang w:eastAsia="de-CH"/>
        </w:rPr>
        <w:tab/>
        <w:t>.................................................................................................................</w:t>
      </w:r>
    </w:p>
    <w:p w14:paraId="58507FCE" w14:textId="3A75D4AB" w:rsidR="00D26280" w:rsidRDefault="00D26280" w:rsidP="00D907FA">
      <w:pPr>
        <w:tabs>
          <w:tab w:val="left" w:pos="2694"/>
          <w:tab w:val="left" w:pos="5103"/>
        </w:tabs>
        <w:spacing w:before="240" w:after="60" w:line="240" w:lineRule="auto"/>
        <w:rPr>
          <w:noProof/>
          <w:lang w:eastAsia="de-CH"/>
        </w:rPr>
      </w:pPr>
      <w:r>
        <w:rPr>
          <w:noProof/>
          <w:lang w:eastAsia="de-CH"/>
        </w:rPr>
        <w:t>Anschrift:</w:t>
      </w:r>
      <w:r>
        <w:rPr>
          <w:noProof/>
          <w:lang w:eastAsia="de-CH"/>
        </w:rPr>
        <w:tab/>
        <w:t>.................................................................................................................</w:t>
      </w:r>
    </w:p>
    <w:p w14:paraId="2343EA37" w14:textId="0E7625D4" w:rsidR="00D26280" w:rsidRDefault="00D26280" w:rsidP="00D907FA">
      <w:pPr>
        <w:tabs>
          <w:tab w:val="left" w:pos="2694"/>
          <w:tab w:val="left" w:pos="5103"/>
        </w:tabs>
        <w:spacing w:before="240" w:after="60" w:line="240" w:lineRule="auto"/>
        <w:rPr>
          <w:noProof/>
          <w:lang w:eastAsia="de-CH"/>
        </w:rPr>
      </w:pPr>
      <w:r>
        <w:rPr>
          <w:noProof/>
          <w:lang w:eastAsia="de-CH"/>
        </w:rPr>
        <w:t xml:space="preserve">Telefon: </w:t>
      </w:r>
      <w:r>
        <w:rPr>
          <w:noProof/>
          <w:lang w:eastAsia="de-CH"/>
        </w:rPr>
        <w:tab/>
        <w:t>.................................................................................................................</w:t>
      </w:r>
    </w:p>
    <w:p w14:paraId="741D6432" w14:textId="41C9C85A" w:rsidR="00D26280" w:rsidRDefault="00D26280" w:rsidP="00D907FA">
      <w:pPr>
        <w:tabs>
          <w:tab w:val="left" w:pos="2694"/>
          <w:tab w:val="left" w:pos="5103"/>
        </w:tabs>
        <w:spacing w:before="240" w:after="60" w:line="240" w:lineRule="auto"/>
        <w:rPr>
          <w:noProof/>
          <w:lang w:eastAsia="de-CH"/>
        </w:rPr>
      </w:pPr>
      <w:r>
        <w:rPr>
          <w:noProof/>
          <w:lang w:eastAsia="de-CH"/>
        </w:rPr>
        <w:t>E-Mail:</w:t>
      </w:r>
      <w:r>
        <w:rPr>
          <w:noProof/>
          <w:lang w:eastAsia="de-CH"/>
        </w:rPr>
        <w:tab/>
        <w:t>.................................................................................................................</w:t>
      </w:r>
    </w:p>
    <w:p w14:paraId="18C44971" w14:textId="70222640" w:rsidR="00D26280" w:rsidRDefault="00D26280" w:rsidP="00D907FA">
      <w:pPr>
        <w:tabs>
          <w:tab w:val="left" w:pos="2694"/>
          <w:tab w:val="left" w:pos="5103"/>
        </w:tabs>
        <w:spacing w:before="240" w:after="60" w:line="240" w:lineRule="auto"/>
        <w:rPr>
          <w:noProof/>
          <w:lang w:eastAsia="de-CH"/>
        </w:rPr>
      </w:pPr>
      <w:r>
        <w:rPr>
          <w:noProof/>
          <w:lang w:eastAsia="de-CH"/>
        </w:rPr>
        <w:t>Rechtsform:</w:t>
      </w:r>
      <w:r>
        <w:rPr>
          <w:noProof/>
          <w:lang w:eastAsia="de-CH"/>
        </w:rPr>
        <w:tab/>
        <w:t>.................................................................................................................</w:t>
      </w:r>
    </w:p>
    <w:p w14:paraId="1645AC35" w14:textId="77777777" w:rsidR="00344EB4" w:rsidRDefault="00344EB4" w:rsidP="00344EB4">
      <w:pPr>
        <w:tabs>
          <w:tab w:val="left" w:pos="567"/>
          <w:tab w:val="left" w:pos="5103"/>
        </w:tabs>
        <w:spacing w:before="240" w:after="60" w:line="240" w:lineRule="auto"/>
        <w:rPr>
          <w:noProof/>
          <w:lang w:eastAsia="de-CH"/>
        </w:rPr>
      </w:pPr>
      <w:r>
        <w:rPr>
          <w:noProof/>
          <w:lang w:eastAsia="de-CH"/>
        </w:rPr>
        <w:t>Firma besteht in dieser Rechtsform seit: .................................................................................................</w:t>
      </w:r>
    </w:p>
    <w:p w14:paraId="526B7EB3" w14:textId="520E7167" w:rsidR="00D26280" w:rsidRDefault="00D26280" w:rsidP="00D907FA">
      <w:pPr>
        <w:tabs>
          <w:tab w:val="left" w:pos="2694"/>
          <w:tab w:val="left" w:pos="5103"/>
        </w:tabs>
        <w:spacing w:before="240" w:after="60" w:line="240" w:lineRule="auto"/>
        <w:rPr>
          <w:noProof/>
          <w:lang w:eastAsia="de-CH"/>
        </w:rPr>
      </w:pPr>
      <w:r>
        <w:rPr>
          <w:noProof/>
          <w:lang w:eastAsia="de-CH"/>
        </w:rPr>
        <w:t>Sitz:</w:t>
      </w:r>
      <w:r>
        <w:rPr>
          <w:noProof/>
          <w:lang w:eastAsia="de-CH"/>
        </w:rPr>
        <w:tab/>
        <w:t>.................................................................................................................</w:t>
      </w:r>
    </w:p>
    <w:p w14:paraId="47A17E54" w14:textId="44C0D5FE" w:rsidR="00D26280" w:rsidRDefault="00D26280" w:rsidP="00D907FA">
      <w:pPr>
        <w:tabs>
          <w:tab w:val="left" w:pos="2694"/>
          <w:tab w:val="left" w:pos="5670"/>
        </w:tabs>
        <w:spacing w:before="240" w:after="60" w:line="240" w:lineRule="auto"/>
        <w:rPr>
          <w:noProof/>
          <w:lang w:eastAsia="de-CH"/>
        </w:rPr>
      </w:pPr>
      <w:r>
        <w:rPr>
          <w:noProof/>
          <w:lang w:eastAsia="de-CH"/>
        </w:rPr>
        <w:t xml:space="preserve">MWST Nr./Kenn Nr.: </w:t>
      </w:r>
      <w:r>
        <w:rPr>
          <w:noProof/>
          <w:lang w:eastAsia="de-CH"/>
        </w:rPr>
        <w:tab/>
        <w:t>.................................................................................................................</w:t>
      </w:r>
    </w:p>
    <w:p w14:paraId="4F7E5D96" w14:textId="6899BFF4" w:rsidR="00F73F67" w:rsidRDefault="00F73F67" w:rsidP="00F73F67">
      <w:pPr>
        <w:tabs>
          <w:tab w:val="left" w:pos="2694"/>
        </w:tabs>
        <w:spacing w:before="120" w:after="60" w:line="240" w:lineRule="auto"/>
        <w:rPr>
          <w:noProof/>
          <w:lang w:eastAsia="de-CH"/>
        </w:rPr>
      </w:pPr>
      <w:r w:rsidRPr="00F73F67">
        <w:rPr>
          <w:noProof/>
          <w:lang w:eastAsia="de-CH"/>
        </w:rPr>
        <w:t>Beteiligungsverhältnisse</w:t>
      </w:r>
      <w:r>
        <w:rPr>
          <w:noProof/>
          <w:lang w:eastAsia="de-CH"/>
        </w:rPr>
        <w:br/>
      </w:r>
      <w:r w:rsidRPr="00F73F67">
        <w:rPr>
          <w:noProof/>
          <w:lang w:eastAsia="de-CH"/>
        </w:rPr>
        <w:t>(inkl. eigene Beteiligungen)</w:t>
      </w:r>
      <w:r>
        <w:rPr>
          <w:noProof/>
          <w:lang w:eastAsia="de-CH"/>
        </w:rPr>
        <w:tab/>
        <w:t>.................................................................................................................</w:t>
      </w:r>
    </w:p>
    <w:p w14:paraId="07314085" w14:textId="441407DC" w:rsidR="00D26280" w:rsidRDefault="00D26280" w:rsidP="00D907FA">
      <w:pPr>
        <w:tabs>
          <w:tab w:val="left" w:pos="2694"/>
        </w:tabs>
        <w:spacing w:before="240" w:after="60" w:line="240" w:lineRule="auto"/>
        <w:rPr>
          <w:noProof/>
          <w:lang w:eastAsia="de-CH"/>
        </w:rPr>
      </w:pPr>
      <w:r>
        <w:rPr>
          <w:noProof/>
          <w:lang w:eastAsia="de-CH"/>
        </w:rPr>
        <w:t>Gesellschaftskapital:</w:t>
      </w:r>
      <w:r>
        <w:rPr>
          <w:noProof/>
          <w:lang w:eastAsia="de-CH"/>
        </w:rPr>
        <w:tab/>
        <w:t>.................................................................................................................</w:t>
      </w:r>
    </w:p>
    <w:p w14:paraId="1988F485" w14:textId="3269317C" w:rsidR="00D26280" w:rsidRDefault="00D26280" w:rsidP="00D907FA">
      <w:pPr>
        <w:tabs>
          <w:tab w:val="left" w:pos="567"/>
          <w:tab w:val="left" w:pos="1701"/>
          <w:tab w:val="left" w:pos="3402"/>
          <w:tab w:val="left" w:pos="5103"/>
        </w:tabs>
        <w:spacing w:before="240" w:after="60" w:line="240" w:lineRule="auto"/>
        <w:rPr>
          <w:noProof/>
          <w:lang w:eastAsia="de-CH"/>
        </w:rPr>
      </w:pPr>
      <w:r>
        <w:rPr>
          <w:noProof/>
          <w:lang w:eastAsia="de-CH"/>
        </w:rPr>
        <w:t>Geschäftszweck:</w:t>
      </w:r>
      <w:r>
        <w:rPr>
          <w:noProof/>
          <w:lang w:eastAsia="de-CH"/>
        </w:rPr>
        <w:tab/>
        <w:t>Haupttätigkeit</w:t>
      </w:r>
      <w:r>
        <w:rPr>
          <w:noProof/>
          <w:lang w:eastAsia="de-CH"/>
        </w:rPr>
        <w:tab/>
        <w:t>....................................................................</w:t>
      </w:r>
      <w:r w:rsidR="00D907FA">
        <w:rPr>
          <w:noProof/>
          <w:lang w:eastAsia="de-CH"/>
        </w:rPr>
        <w:t>.</w:t>
      </w:r>
      <w:r>
        <w:rPr>
          <w:noProof/>
          <w:lang w:eastAsia="de-CH"/>
        </w:rPr>
        <w:t>...............................</w:t>
      </w:r>
    </w:p>
    <w:p w14:paraId="071EAA3E" w14:textId="42A34C5B" w:rsidR="00D26280" w:rsidRDefault="00D26280" w:rsidP="00D907FA">
      <w:pPr>
        <w:tabs>
          <w:tab w:val="left" w:pos="567"/>
          <w:tab w:val="left" w:pos="1701"/>
          <w:tab w:val="left" w:pos="3402"/>
          <w:tab w:val="left" w:pos="5103"/>
        </w:tabs>
        <w:spacing w:before="240" w:after="60" w:line="240" w:lineRule="auto"/>
        <w:rPr>
          <w:noProof/>
          <w:lang w:eastAsia="de-CH"/>
        </w:rPr>
      </w:pPr>
      <w:r>
        <w:rPr>
          <w:noProof/>
          <w:lang w:eastAsia="de-CH"/>
        </w:rPr>
        <w:tab/>
      </w:r>
      <w:r>
        <w:rPr>
          <w:noProof/>
          <w:lang w:eastAsia="de-CH"/>
        </w:rPr>
        <w:tab/>
        <w:t>Nebentätigkeit</w:t>
      </w:r>
      <w:r w:rsidR="00D907FA">
        <w:rPr>
          <w:noProof/>
          <w:lang w:eastAsia="de-CH"/>
        </w:rPr>
        <w:tab/>
        <w:t>....................................................................................................</w:t>
      </w:r>
    </w:p>
    <w:p w14:paraId="224A5137" w14:textId="77777777" w:rsidR="00674AE3" w:rsidRDefault="00D26280" w:rsidP="00674AE3">
      <w:pPr>
        <w:tabs>
          <w:tab w:val="left" w:pos="1701"/>
          <w:tab w:val="left" w:pos="6663"/>
        </w:tabs>
        <w:spacing w:before="240" w:after="60" w:line="240" w:lineRule="auto"/>
        <w:rPr>
          <w:b/>
          <w:noProof/>
          <w:lang w:eastAsia="de-CH"/>
        </w:rPr>
      </w:pPr>
      <w:r w:rsidRPr="00814486">
        <w:rPr>
          <w:b/>
          <w:noProof/>
          <w:lang w:eastAsia="de-CH"/>
        </w:rPr>
        <w:t>Zahl der Beschäftigten</w:t>
      </w:r>
      <w:r w:rsidR="00814486" w:rsidRPr="00814486">
        <w:rPr>
          <w:b/>
          <w:noProof/>
          <w:lang w:eastAsia="de-CH"/>
        </w:rPr>
        <w:t>:</w:t>
      </w:r>
    </w:p>
    <w:p w14:paraId="5F6C3800" w14:textId="181A6919" w:rsidR="00814486" w:rsidRDefault="00EF5E67" w:rsidP="00674AE3">
      <w:pPr>
        <w:tabs>
          <w:tab w:val="left" w:pos="1701"/>
          <w:tab w:val="left" w:pos="6663"/>
        </w:tabs>
        <w:spacing w:before="240" w:after="60" w:line="240" w:lineRule="auto"/>
        <w:rPr>
          <w:noProof/>
          <w:lang w:eastAsia="de-CH"/>
        </w:rPr>
      </w:pPr>
      <w:r>
        <w:rPr>
          <w:noProof/>
          <w:lang w:eastAsia="de-CH"/>
        </w:rPr>
        <w:tab/>
      </w:r>
      <w:r w:rsidR="00814486">
        <w:rPr>
          <w:noProof/>
          <w:lang w:eastAsia="de-CH"/>
        </w:rPr>
        <w:t>- Total</w:t>
      </w:r>
      <w:r w:rsidR="00814486">
        <w:rPr>
          <w:noProof/>
          <w:lang w:eastAsia="de-CH"/>
        </w:rPr>
        <w:tab/>
        <w:t>……………………………..</w:t>
      </w:r>
    </w:p>
    <w:p w14:paraId="235910D2" w14:textId="55AD3C67" w:rsidR="00D26280" w:rsidRDefault="00814486" w:rsidP="00674AE3">
      <w:pPr>
        <w:tabs>
          <w:tab w:val="left" w:pos="1701"/>
          <w:tab w:val="left" w:pos="6663"/>
        </w:tabs>
        <w:spacing w:before="240" w:after="60" w:line="240" w:lineRule="auto"/>
        <w:rPr>
          <w:noProof/>
          <w:lang w:eastAsia="de-CH"/>
        </w:rPr>
      </w:pPr>
      <w:r>
        <w:rPr>
          <w:noProof/>
          <w:lang w:eastAsia="de-CH"/>
        </w:rPr>
        <w:tab/>
      </w:r>
      <w:r w:rsidR="00D26280">
        <w:rPr>
          <w:noProof/>
          <w:lang w:eastAsia="de-CH"/>
        </w:rPr>
        <w:t>– mit höherer Fachausbildung (Bezeichnung)</w:t>
      </w:r>
      <w:r w:rsidR="00D907FA">
        <w:rPr>
          <w:noProof/>
          <w:lang w:eastAsia="de-CH"/>
        </w:rPr>
        <w:tab/>
        <w:t>……………………………..</w:t>
      </w:r>
    </w:p>
    <w:p w14:paraId="66CFF4A5" w14:textId="499C4FEF" w:rsidR="00D26280" w:rsidRDefault="00D907FA" w:rsidP="00674AE3">
      <w:pPr>
        <w:tabs>
          <w:tab w:val="left" w:pos="1701"/>
          <w:tab w:val="left" w:pos="6663"/>
        </w:tabs>
        <w:spacing w:before="240" w:after="60" w:line="240" w:lineRule="auto"/>
        <w:rPr>
          <w:noProof/>
          <w:lang w:eastAsia="de-CH"/>
        </w:rPr>
      </w:pPr>
      <w:r>
        <w:rPr>
          <w:noProof/>
          <w:lang w:eastAsia="de-CH"/>
        </w:rPr>
        <w:tab/>
      </w:r>
      <w:r w:rsidR="00D26280">
        <w:rPr>
          <w:noProof/>
          <w:lang w:eastAsia="de-CH"/>
        </w:rPr>
        <w:t>– mit Fachausbildung (Berufslehre)</w:t>
      </w:r>
      <w:r w:rsidRPr="00D907FA">
        <w:rPr>
          <w:noProof/>
          <w:lang w:eastAsia="de-CH"/>
        </w:rPr>
        <w:t xml:space="preserve"> </w:t>
      </w:r>
      <w:r>
        <w:rPr>
          <w:noProof/>
          <w:lang w:eastAsia="de-CH"/>
        </w:rPr>
        <w:tab/>
        <w:t>……………………………..</w:t>
      </w:r>
    </w:p>
    <w:p w14:paraId="5963D5F0" w14:textId="0CB358F2" w:rsidR="00D26280" w:rsidRDefault="00D907FA" w:rsidP="00674AE3">
      <w:pPr>
        <w:tabs>
          <w:tab w:val="left" w:pos="1701"/>
          <w:tab w:val="left" w:pos="6663"/>
        </w:tabs>
        <w:spacing w:before="240" w:after="60" w:line="240" w:lineRule="auto"/>
        <w:rPr>
          <w:noProof/>
          <w:lang w:eastAsia="de-CH"/>
        </w:rPr>
      </w:pPr>
      <w:r>
        <w:rPr>
          <w:noProof/>
          <w:lang w:eastAsia="de-CH"/>
        </w:rPr>
        <w:tab/>
      </w:r>
      <w:r w:rsidR="00D26280">
        <w:rPr>
          <w:noProof/>
          <w:lang w:eastAsia="de-CH"/>
        </w:rPr>
        <w:t>– Hilfskräfte</w:t>
      </w:r>
      <w:r>
        <w:rPr>
          <w:noProof/>
          <w:lang w:eastAsia="de-CH"/>
        </w:rPr>
        <w:tab/>
        <w:t>……………………………..</w:t>
      </w:r>
    </w:p>
    <w:p w14:paraId="0AA0DAA4" w14:textId="4B518A3D" w:rsidR="00D26280" w:rsidRDefault="00D907FA" w:rsidP="00674AE3">
      <w:pPr>
        <w:tabs>
          <w:tab w:val="left" w:pos="1701"/>
          <w:tab w:val="left" w:pos="6663"/>
        </w:tabs>
        <w:spacing w:before="240" w:after="60" w:line="240" w:lineRule="auto"/>
        <w:rPr>
          <w:noProof/>
          <w:lang w:eastAsia="de-CH"/>
        </w:rPr>
      </w:pPr>
      <w:r>
        <w:rPr>
          <w:noProof/>
          <w:lang w:eastAsia="de-CH"/>
        </w:rPr>
        <w:tab/>
      </w:r>
      <w:r w:rsidR="00D26280">
        <w:rPr>
          <w:noProof/>
          <w:lang w:eastAsia="de-CH"/>
        </w:rPr>
        <w:t>– Lehrlinge</w:t>
      </w:r>
      <w:r>
        <w:rPr>
          <w:noProof/>
          <w:lang w:eastAsia="de-CH"/>
        </w:rPr>
        <w:tab/>
        <w:t>……………………………..</w:t>
      </w:r>
    </w:p>
    <w:p w14:paraId="02E2EB02" w14:textId="77777777" w:rsidR="00A94758" w:rsidRDefault="00A94758" w:rsidP="00814486">
      <w:pPr>
        <w:tabs>
          <w:tab w:val="left" w:pos="567"/>
          <w:tab w:val="left" w:pos="2694"/>
        </w:tabs>
        <w:spacing w:before="240" w:after="60" w:line="240" w:lineRule="auto"/>
        <w:rPr>
          <w:b/>
          <w:noProof/>
          <w:lang w:eastAsia="de-CH"/>
        </w:rPr>
      </w:pPr>
      <w:r>
        <w:rPr>
          <w:b/>
          <w:noProof/>
          <w:lang w:eastAsia="de-CH"/>
        </w:rPr>
        <w:t>Anzahl Mitarbeiter in weiteren Fachgebieten (Heizung, Lüftung, etc.):</w:t>
      </w:r>
    </w:p>
    <w:p w14:paraId="031A461E" w14:textId="7F8BE5FB" w:rsidR="00A94758" w:rsidRDefault="00A94758" w:rsidP="00A94758">
      <w:pPr>
        <w:tabs>
          <w:tab w:val="left" w:pos="1701"/>
          <w:tab w:val="left" w:pos="6663"/>
        </w:tabs>
        <w:spacing w:before="240" w:after="60" w:line="240" w:lineRule="auto"/>
        <w:rPr>
          <w:noProof/>
          <w:lang w:eastAsia="de-CH"/>
        </w:rPr>
      </w:pPr>
      <w:r>
        <w:rPr>
          <w:noProof/>
          <w:lang w:eastAsia="de-CH"/>
        </w:rPr>
        <w:tab/>
        <w:t>– ……………………………..</w:t>
      </w:r>
      <w:r>
        <w:rPr>
          <w:noProof/>
          <w:lang w:eastAsia="de-CH"/>
        </w:rPr>
        <w:tab/>
        <w:t>……………………………..</w:t>
      </w:r>
    </w:p>
    <w:p w14:paraId="220097AF" w14:textId="2289DB53" w:rsidR="00A94758" w:rsidRDefault="00A94758" w:rsidP="00A94758">
      <w:pPr>
        <w:tabs>
          <w:tab w:val="left" w:pos="1701"/>
          <w:tab w:val="left" w:pos="6663"/>
        </w:tabs>
        <w:spacing w:before="240" w:after="60" w:line="240" w:lineRule="auto"/>
        <w:rPr>
          <w:noProof/>
          <w:lang w:eastAsia="de-CH"/>
        </w:rPr>
      </w:pPr>
      <w:r>
        <w:rPr>
          <w:noProof/>
          <w:lang w:eastAsia="de-CH"/>
        </w:rPr>
        <w:tab/>
        <w:t>– ……………………………..</w:t>
      </w:r>
      <w:r>
        <w:rPr>
          <w:noProof/>
          <w:lang w:eastAsia="de-CH"/>
        </w:rPr>
        <w:tab/>
        <w:t>……………………………..</w:t>
      </w:r>
    </w:p>
    <w:p w14:paraId="0BC7E38E" w14:textId="7C97ABCA" w:rsidR="00A94758" w:rsidRDefault="00A94758" w:rsidP="00A94758">
      <w:pPr>
        <w:tabs>
          <w:tab w:val="left" w:pos="1701"/>
          <w:tab w:val="left" w:pos="6663"/>
        </w:tabs>
        <w:spacing w:before="240" w:after="60" w:line="240" w:lineRule="auto"/>
        <w:rPr>
          <w:noProof/>
          <w:lang w:eastAsia="de-CH"/>
        </w:rPr>
      </w:pPr>
      <w:r>
        <w:rPr>
          <w:noProof/>
          <w:lang w:eastAsia="de-CH"/>
        </w:rPr>
        <w:tab/>
        <w:t>– ……………………………..</w:t>
      </w:r>
      <w:r>
        <w:rPr>
          <w:noProof/>
          <w:lang w:eastAsia="de-CH"/>
        </w:rPr>
        <w:tab/>
        <w:t>……………………………..</w:t>
      </w:r>
    </w:p>
    <w:p w14:paraId="0E7173F0" w14:textId="4659ACA7" w:rsidR="00A94758" w:rsidRDefault="00A94758" w:rsidP="00A94758">
      <w:pPr>
        <w:tabs>
          <w:tab w:val="left" w:pos="1701"/>
          <w:tab w:val="left" w:pos="6663"/>
        </w:tabs>
        <w:spacing w:before="240" w:after="60" w:line="240" w:lineRule="auto"/>
        <w:rPr>
          <w:noProof/>
          <w:lang w:eastAsia="de-CH"/>
        </w:rPr>
      </w:pPr>
      <w:r>
        <w:rPr>
          <w:noProof/>
          <w:lang w:eastAsia="de-CH"/>
        </w:rPr>
        <w:tab/>
        <w:t>– ……………………………..</w:t>
      </w:r>
      <w:r>
        <w:rPr>
          <w:noProof/>
          <w:lang w:eastAsia="de-CH"/>
        </w:rPr>
        <w:tab/>
        <w:t>……………………………..</w:t>
      </w:r>
    </w:p>
    <w:p w14:paraId="3DB49307" w14:textId="64C20912" w:rsidR="00D26280" w:rsidRPr="00814486" w:rsidRDefault="00814486" w:rsidP="00814486">
      <w:pPr>
        <w:tabs>
          <w:tab w:val="left" w:pos="567"/>
          <w:tab w:val="left" w:pos="2694"/>
        </w:tabs>
        <w:spacing w:before="240" w:after="60" w:line="240" w:lineRule="auto"/>
        <w:rPr>
          <w:b/>
          <w:noProof/>
          <w:lang w:eastAsia="de-CH"/>
        </w:rPr>
      </w:pPr>
      <w:r w:rsidRPr="00814486">
        <w:rPr>
          <w:b/>
          <w:noProof/>
          <w:lang w:eastAsia="de-CH"/>
        </w:rPr>
        <w:lastRenderedPageBreak/>
        <w:t>Angabe zur Geschäftsleitung:</w:t>
      </w:r>
    </w:p>
    <w:p w14:paraId="37729BCB" w14:textId="546269AC" w:rsidR="00D26280" w:rsidRDefault="0071772E" w:rsidP="0071772E">
      <w:pPr>
        <w:tabs>
          <w:tab w:val="left" w:pos="2694"/>
          <w:tab w:val="left" w:pos="5103"/>
        </w:tabs>
        <w:spacing w:before="240" w:after="60" w:line="240" w:lineRule="auto"/>
        <w:rPr>
          <w:noProof/>
          <w:lang w:eastAsia="de-CH"/>
        </w:rPr>
      </w:pPr>
      <w:r>
        <w:rPr>
          <w:noProof/>
          <w:lang w:eastAsia="de-CH"/>
        </w:rPr>
        <w:t>Name, Vorname</w:t>
      </w:r>
      <w:r>
        <w:rPr>
          <w:noProof/>
          <w:lang w:eastAsia="de-CH"/>
        </w:rPr>
        <w:tab/>
        <w:t>.................................................................................................................</w:t>
      </w:r>
    </w:p>
    <w:p w14:paraId="5E7CE16C" w14:textId="17185480" w:rsidR="0071772E" w:rsidRDefault="0071772E" w:rsidP="0071772E">
      <w:pPr>
        <w:tabs>
          <w:tab w:val="left" w:pos="2694"/>
          <w:tab w:val="left" w:pos="5103"/>
        </w:tabs>
        <w:spacing w:before="240" w:after="60" w:line="240" w:lineRule="auto"/>
        <w:rPr>
          <w:noProof/>
          <w:lang w:eastAsia="de-CH"/>
        </w:rPr>
      </w:pPr>
      <w:r>
        <w:rPr>
          <w:noProof/>
          <w:lang w:eastAsia="de-CH"/>
        </w:rPr>
        <w:t>Funktion</w:t>
      </w:r>
      <w:r>
        <w:rPr>
          <w:noProof/>
          <w:lang w:eastAsia="de-CH"/>
        </w:rPr>
        <w:tab/>
        <w:t>.................................................................................................................</w:t>
      </w:r>
    </w:p>
    <w:p w14:paraId="779D6441" w14:textId="77282405" w:rsidR="0071772E" w:rsidRDefault="0071772E" w:rsidP="0071772E">
      <w:pPr>
        <w:tabs>
          <w:tab w:val="left" w:pos="2694"/>
          <w:tab w:val="left" w:pos="5103"/>
        </w:tabs>
        <w:spacing w:after="60" w:line="240" w:lineRule="auto"/>
        <w:rPr>
          <w:noProof/>
          <w:lang w:eastAsia="de-CH"/>
        </w:rPr>
      </w:pPr>
      <w:r>
        <w:rPr>
          <w:noProof/>
          <w:lang w:eastAsia="de-CH"/>
        </w:rPr>
        <w:t>Beruf / Titel</w:t>
      </w:r>
      <w:r>
        <w:rPr>
          <w:noProof/>
          <w:lang w:eastAsia="de-CH"/>
        </w:rPr>
        <w:br/>
        <w:t>Jahr Ausbildungsabschluss:</w:t>
      </w:r>
      <w:r>
        <w:rPr>
          <w:noProof/>
          <w:lang w:eastAsia="de-CH"/>
        </w:rPr>
        <w:tab/>
        <w:t>.................................................................................................................</w:t>
      </w:r>
    </w:p>
    <w:p w14:paraId="2FF219CD" w14:textId="50421A44" w:rsidR="00803AC8" w:rsidRPr="00803AC8" w:rsidRDefault="00803AC8" w:rsidP="00803AC8">
      <w:pPr>
        <w:tabs>
          <w:tab w:val="left" w:pos="567"/>
          <w:tab w:val="left" w:pos="5103"/>
          <w:tab w:val="left" w:pos="7088"/>
        </w:tabs>
        <w:spacing w:before="240" w:after="60" w:line="240" w:lineRule="auto"/>
        <w:rPr>
          <w:b/>
          <w:noProof/>
          <w:lang w:eastAsia="de-CH"/>
        </w:rPr>
      </w:pPr>
      <w:r w:rsidRPr="00803AC8">
        <w:rPr>
          <w:b/>
          <w:noProof/>
          <w:lang w:eastAsia="de-CH"/>
        </w:rPr>
        <w:t>Versicherung</w:t>
      </w:r>
    </w:p>
    <w:p w14:paraId="75D48F42" w14:textId="77777777" w:rsidR="00803AC8" w:rsidRPr="00803AC8" w:rsidRDefault="00803AC8" w:rsidP="00D67278">
      <w:pPr>
        <w:tabs>
          <w:tab w:val="left" w:pos="567"/>
          <w:tab w:val="left" w:pos="5103"/>
          <w:tab w:val="left" w:pos="7088"/>
        </w:tabs>
        <w:spacing w:after="60" w:line="240" w:lineRule="auto"/>
        <w:rPr>
          <w:noProof/>
          <w:lang w:eastAsia="de-CH"/>
        </w:rPr>
      </w:pPr>
      <w:r w:rsidRPr="00803AC8">
        <w:rPr>
          <w:noProof/>
          <w:lang w:eastAsia="de-CH"/>
        </w:rPr>
        <w:t>Die Anbieterin / der Anbieter erklärt, gegen Haftpflichtansprüche versichert zu sein und diese Versicherung, falls ein Vertrag zustande kommt, für die gesamte Zeit bis zum Erlöschen jeglicher Haftpflicht voll aufrecht zu erhalten. Die zur Verfügung stehenden Deckungssummen betragen (allfällige Änderungen werden der Auftraggeberin / dem Auftraggeber sofort gemeldet):</w:t>
      </w:r>
    </w:p>
    <w:p w14:paraId="7688C33F" w14:textId="77777777"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Versicherungssumme / Ereignis</w:t>
      </w:r>
      <w:r w:rsidRPr="00803AC8">
        <w:rPr>
          <w:noProof/>
          <w:lang w:eastAsia="de-CH"/>
        </w:rPr>
        <w:tab/>
        <w:t>CHF …………………</w:t>
      </w:r>
      <w:r w:rsidRPr="00803AC8">
        <w:rPr>
          <w:noProof/>
          <w:lang w:eastAsia="de-CH"/>
        </w:rPr>
        <w:tab/>
        <w:t>für Personen- und Sachschäden zusammen</w:t>
      </w:r>
    </w:p>
    <w:p w14:paraId="77B733DB" w14:textId="35D681E9"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Max. Selbstbehalt</w:t>
      </w:r>
      <w:r w:rsidRPr="00803AC8">
        <w:rPr>
          <w:noProof/>
          <w:lang w:eastAsia="de-CH"/>
        </w:rPr>
        <w:tab/>
        <w:t>CHF …………………</w:t>
      </w:r>
      <w:r w:rsidRPr="00803AC8">
        <w:rPr>
          <w:noProof/>
          <w:lang w:eastAsia="de-CH"/>
        </w:rPr>
        <w:tab/>
        <w:t>für Sachschäden</w:t>
      </w:r>
    </w:p>
    <w:p w14:paraId="4A4D4F05" w14:textId="01429BF1"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ab/>
        <w:t>CHF …………………</w:t>
      </w:r>
      <w:r w:rsidRPr="00803AC8">
        <w:rPr>
          <w:noProof/>
          <w:lang w:eastAsia="de-CH"/>
        </w:rPr>
        <w:tab/>
        <w:t>für Personenschäden</w:t>
      </w:r>
    </w:p>
    <w:p w14:paraId="12DD5367" w14:textId="77777777"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Abweichende Versicherungs-</w:t>
      </w:r>
      <w:r w:rsidRPr="00803AC8">
        <w:rPr>
          <w:noProof/>
          <w:lang w:eastAsia="de-CH"/>
        </w:rPr>
        <w:tab/>
        <w:t>CHF …………………</w:t>
      </w:r>
      <w:r w:rsidRPr="00803AC8">
        <w:rPr>
          <w:noProof/>
          <w:lang w:eastAsia="de-CH"/>
        </w:rPr>
        <w:tab/>
        <w:t>Versicherungssumme pro Person / Ereignis</w:t>
      </w:r>
    </w:p>
    <w:p w14:paraId="4FD54F10" w14:textId="73652D49"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Kombination</w:t>
      </w:r>
      <w:r w:rsidRPr="00803AC8">
        <w:rPr>
          <w:noProof/>
          <w:lang w:eastAsia="de-CH"/>
        </w:rPr>
        <w:tab/>
        <w:t>CHF …………………</w:t>
      </w:r>
      <w:r w:rsidRPr="00803AC8">
        <w:rPr>
          <w:noProof/>
          <w:lang w:eastAsia="de-CH"/>
        </w:rPr>
        <w:tab/>
        <w:t>Versicherungssumme pro Sachschaden</w:t>
      </w:r>
    </w:p>
    <w:p w14:paraId="4546FEF1" w14:textId="0B874754"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Ereignis</w:t>
      </w:r>
      <w:r w:rsidRPr="00803AC8">
        <w:rPr>
          <w:noProof/>
          <w:lang w:eastAsia="de-CH"/>
        </w:rPr>
        <w:tab/>
        <w:t>CHF …………………</w:t>
      </w:r>
      <w:r w:rsidRPr="00803AC8">
        <w:rPr>
          <w:noProof/>
          <w:lang w:eastAsia="de-CH"/>
        </w:rPr>
        <w:tab/>
        <w:t>Maximalleistung pro Ereignis</w:t>
      </w:r>
    </w:p>
    <w:p w14:paraId="4FAF2D21" w14:textId="5FC81FA1"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Selbstbehalt</w:t>
      </w:r>
      <w:r w:rsidRPr="00803AC8">
        <w:rPr>
          <w:noProof/>
          <w:lang w:eastAsia="de-CH"/>
        </w:rPr>
        <w:tab/>
        <w:t>CHF …………………</w:t>
      </w:r>
      <w:r w:rsidRPr="00803AC8">
        <w:rPr>
          <w:noProof/>
          <w:lang w:eastAsia="de-CH"/>
        </w:rPr>
        <w:tab/>
        <w:t>Sachschäden</w:t>
      </w:r>
    </w:p>
    <w:p w14:paraId="162E657F" w14:textId="1B725395" w:rsidR="00803AC8" w:rsidRPr="00803AC8" w:rsidRDefault="00803AC8" w:rsidP="00D67278">
      <w:pPr>
        <w:tabs>
          <w:tab w:val="left" w:pos="2977"/>
          <w:tab w:val="left" w:pos="5103"/>
          <w:tab w:val="left" w:pos="7088"/>
        </w:tabs>
        <w:spacing w:before="240" w:line="240" w:lineRule="auto"/>
        <w:rPr>
          <w:noProof/>
          <w:lang w:eastAsia="de-CH"/>
        </w:rPr>
      </w:pPr>
      <w:r w:rsidRPr="00803AC8">
        <w:rPr>
          <w:noProof/>
          <w:lang w:eastAsia="de-CH"/>
        </w:rPr>
        <w:t>Selbstbehalt</w:t>
      </w:r>
      <w:r w:rsidRPr="00803AC8">
        <w:rPr>
          <w:noProof/>
          <w:lang w:eastAsia="de-CH"/>
        </w:rPr>
        <w:tab/>
        <w:t>CHF …………………</w:t>
      </w:r>
      <w:r w:rsidRPr="00803AC8">
        <w:rPr>
          <w:noProof/>
          <w:lang w:eastAsia="de-CH"/>
        </w:rPr>
        <w:tab/>
        <w:t>Personenschäden</w:t>
      </w:r>
    </w:p>
    <w:p w14:paraId="645F08DE" w14:textId="77777777" w:rsidR="00D67278" w:rsidRDefault="00D67278">
      <w:pPr>
        <w:spacing w:line="240" w:lineRule="auto"/>
        <w:rPr>
          <w:b/>
          <w:noProof/>
          <w:lang w:eastAsia="de-CH"/>
        </w:rPr>
      </w:pPr>
      <w:r>
        <w:rPr>
          <w:b/>
          <w:noProof/>
          <w:lang w:eastAsia="de-CH"/>
        </w:rPr>
        <w:br w:type="page"/>
      </w:r>
    </w:p>
    <w:p w14:paraId="5C283C83" w14:textId="77777777" w:rsidR="00FA5857" w:rsidRDefault="00FA5857" w:rsidP="00FA5857">
      <w:pPr>
        <w:tabs>
          <w:tab w:val="left" w:pos="567"/>
          <w:tab w:val="left" w:pos="5103"/>
        </w:tabs>
        <w:spacing w:before="360" w:after="60" w:line="240" w:lineRule="auto"/>
        <w:rPr>
          <w:b/>
          <w:noProof/>
          <w:lang w:eastAsia="de-CH"/>
        </w:rPr>
        <w:sectPr w:rsidR="00FA5857" w:rsidSect="004516E8">
          <w:headerReference w:type="even" r:id="rId8"/>
          <w:headerReference w:type="default" r:id="rId9"/>
          <w:footerReference w:type="even" r:id="rId10"/>
          <w:footerReference w:type="default" r:id="rId11"/>
          <w:headerReference w:type="first" r:id="rId12"/>
          <w:footerReference w:type="first" r:id="rId13"/>
          <w:pgSz w:w="11906" w:h="16838" w:code="9"/>
          <w:pgMar w:top="2744" w:right="907" w:bottom="1418" w:left="1985" w:header="522" w:footer="811" w:gutter="0"/>
          <w:cols w:space="708"/>
          <w:titlePg/>
          <w:docGrid w:linePitch="360"/>
        </w:sectPr>
      </w:pPr>
    </w:p>
    <w:p w14:paraId="28142C14" w14:textId="0559AC00" w:rsidR="00FA5857" w:rsidRPr="00816645" w:rsidRDefault="00FA5857" w:rsidP="00FA5857">
      <w:pPr>
        <w:tabs>
          <w:tab w:val="left" w:pos="567"/>
          <w:tab w:val="left" w:pos="5103"/>
        </w:tabs>
        <w:spacing w:before="360" w:after="60" w:line="240" w:lineRule="auto"/>
        <w:rPr>
          <w:b/>
          <w:noProof/>
          <w:lang w:eastAsia="de-CH"/>
        </w:rPr>
      </w:pPr>
      <w:r w:rsidRPr="00816645">
        <w:rPr>
          <w:b/>
          <w:noProof/>
          <w:lang w:eastAsia="de-CH"/>
        </w:rPr>
        <w:lastRenderedPageBreak/>
        <w:t xml:space="preserve">Angaben </w:t>
      </w:r>
      <w:r>
        <w:rPr>
          <w:b/>
          <w:noProof/>
          <w:lang w:eastAsia="de-CH"/>
        </w:rPr>
        <w:t>Projektteam</w:t>
      </w:r>
    </w:p>
    <w:p w14:paraId="28EBC42C" w14:textId="77777777" w:rsidR="00FA5857" w:rsidRPr="00031103" w:rsidRDefault="00FA5857" w:rsidP="00FA5857">
      <w:pPr>
        <w:tabs>
          <w:tab w:val="left" w:pos="567"/>
          <w:tab w:val="left" w:pos="2977"/>
          <w:tab w:val="left" w:pos="4536"/>
          <w:tab w:val="left" w:pos="8222"/>
          <w:tab w:val="left" w:pos="11482"/>
        </w:tabs>
        <w:spacing w:before="240" w:after="60" w:line="240" w:lineRule="auto"/>
        <w:rPr>
          <w:noProof/>
          <w:sz w:val="18"/>
          <w:szCs w:val="18"/>
          <w:lang w:eastAsia="de-CH"/>
        </w:rPr>
      </w:pPr>
      <w:r>
        <w:rPr>
          <w:noProof/>
          <w:sz w:val="18"/>
          <w:szCs w:val="18"/>
          <w:lang w:eastAsia="de-CH"/>
        </w:rPr>
        <w:t>Index</w:t>
      </w:r>
      <w:r w:rsidRPr="00031103">
        <w:rPr>
          <w:noProof/>
          <w:sz w:val="18"/>
          <w:szCs w:val="18"/>
          <w:lang w:eastAsia="de-CH"/>
        </w:rPr>
        <w:tab/>
      </w:r>
      <w:r>
        <w:rPr>
          <w:noProof/>
          <w:sz w:val="18"/>
          <w:szCs w:val="18"/>
          <w:lang w:eastAsia="de-CH"/>
        </w:rPr>
        <w:t>Firmenname</w:t>
      </w:r>
      <w:r w:rsidRPr="00253CC7">
        <w:rPr>
          <w:noProof/>
          <w:sz w:val="18"/>
          <w:szCs w:val="18"/>
          <w:vertAlign w:val="superscript"/>
          <w:lang w:eastAsia="de-CH"/>
        </w:rPr>
        <w:t>+</w:t>
      </w:r>
      <w:r w:rsidRPr="00031103">
        <w:rPr>
          <w:noProof/>
          <w:sz w:val="18"/>
          <w:szCs w:val="18"/>
          <w:lang w:eastAsia="de-CH"/>
        </w:rPr>
        <w:tab/>
      </w:r>
      <w:r>
        <w:rPr>
          <w:noProof/>
          <w:sz w:val="18"/>
          <w:szCs w:val="18"/>
          <w:lang w:eastAsia="de-CH"/>
        </w:rPr>
        <w:t>Geschäftsform</w:t>
      </w:r>
      <w:r>
        <w:rPr>
          <w:noProof/>
          <w:sz w:val="18"/>
          <w:szCs w:val="18"/>
          <w:lang w:eastAsia="de-CH"/>
        </w:rPr>
        <w:tab/>
        <w:t>Adresse/Ort</w:t>
      </w:r>
      <w:r w:rsidRPr="00031103">
        <w:rPr>
          <w:noProof/>
          <w:sz w:val="18"/>
          <w:szCs w:val="18"/>
          <w:lang w:eastAsia="de-CH"/>
        </w:rPr>
        <w:tab/>
      </w:r>
      <w:r>
        <w:rPr>
          <w:noProof/>
          <w:sz w:val="18"/>
          <w:szCs w:val="18"/>
          <w:lang w:eastAsia="de-CH"/>
        </w:rPr>
        <w:t>Vorgesehene Aufgaben</w:t>
      </w:r>
      <w:r>
        <w:rPr>
          <w:noProof/>
          <w:sz w:val="18"/>
          <w:szCs w:val="18"/>
          <w:lang w:eastAsia="de-CH"/>
        </w:rPr>
        <w:tab/>
        <w:t>Arbeitsanteil am Total</w:t>
      </w:r>
    </w:p>
    <w:p w14:paraId="4B2BF1D1" w14:textId="0082DEAE"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sidR="006D05E5">
        <w:rPr>
          <w:noProof/>
          <w:lang w:eastAsia="de-CH"/>
        </w:rPr>
        <w:t>…………….</w:t>
      </w:r>
      <w:r>
        <w:rPr>
          <w:noProof/>
          <w:lang w:eastAsia="de-CH"/>
        </w:rPr>
        <w:t>…..</w:t>
      </w:r>
    </w:p>
    <w:p w14:paraId="6FE8B2B1" w14:textId="402F4395"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4D1C335A" w14:textId="02E01AF0"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4DEAD1B2" w14:textId="4F14247E"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4F8C47B7" w14:textId="7F556EBC"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53A8173D" w14:textId="33791F2A"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72905E3E" w14:textId="3B326A49"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277C5D9F" w14:textId="4452CE6E" w:rsidR="005F330F" w:rsidRDefault="005F330F" w:rsidP="005F330F">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77D19BB4" w14:textId="475796FB" w:rsidR="00FA5857" w:rsidRDefault="00FA5857" w:rsidP="00FA5857">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3F4F52C9" w14:textId="1455B8E9" w:rsidR="00FA5857" w:rsidRDefault="00FA5857" w:rsidP="00FA5857">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6127AF60" w14:textId="179516CE" w:rsidR="00FA5857" w:rsidRDefault="00FA5857" w:rsidP="00FA5857">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4A7FE538" w14:textId="70A8C173" w:rsidR="00FA5857" w:rsidRDefault="00FA5857" w:rsidP="00FA5857">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27896C0A" w14:textId="7793F8E7" w:rsidR="00FA5857" w:rsidRDefault="00FA5857" w:rsidP="00FA5857">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r>
      <w:r w:rsidR="006D05E5">
        <w:rPr>
          <w:noProof/>
          <w:lang w:eastAsia="de-CH"/>
        </w:rPr>
        <w:t>………………….…..</w:t>
      </w:r>
    </w:p>
    <w:p w14:paraId="25CF8982" w14:textId="77777777" w:rsidR="00FA5857" w:rsidRDefault="00FA5857">
      <w:pPr>
        <w:spacing w:line="240" w:lineRule="auto"/>
        <w:rPr>
          <w:b/>
          <w:noProof/>
          <w:lang w:eastAsia="de-CH"/>
        </w:rPr>
        <w:sectPr w:rsidR="00FA5857" w:rsidSect="007953B8">
          <w:headerReference w:type="first" r:id="rId14"/>
          <w:pgSz w:w="16838" w:h="11906" w:orient="landscape" w:code="9"/>
          <w:pgMar w:top="907" w:right="1418" w:bottom="1985" w:left="1701" w:header="522" w:footer="811" w:gutter="0"/>
          <w:cols w:space="708"/>
          <w:titlePg/>
          <w:docGrid w:linePitch="360"/>
        </w:sectPr>
      </w:pPr>
    </w:p>
    <w:p w14:paraId="254930BC" w14:textId="5E02752D" w:rsidR="00B162DC" w:rsidRDefault="00B162DC" w:rsidP="00803AC8">
      <w:pPr>
        <w:tabs>
          <w:tab w:val="left" w:pos="567"/>
          <w:tab w:val="left" w:pos="5103"/>
          <w:tab w:val="left" w:pos="7088"/>
        </w:tabs>
        <w:spacing w:before="480" w:after="60" w:line="240" w:lineRule="auto"/>
        <w:rPr>
          <w:noProof/>
          <w:lang w:eastAsia="de-CH"/>
        </w:rPr>
      </w:pPr>
      <w:r w:rsidRPr="00B162DC">
        <w:rPr>
          <w:b/>
          <w:noProof/>
          <w:lang w:eastAsia="de-CH"/>
        </w:rPr>
        <w:lastRenderedPageBreak/>
        <w:t>Selbstdeklaration / Bestätigung</w:t>
      </w:r>
      <w:r>
        <w:rPr>
          <w:noProof/>
          <w:lang w:eastAsia="de-CH"/>
        </w:rPr>
        <w:t xml:space="preserve"> der Anbieterin / des Anbieters</w:t>
      </w:r>
      <w:r>
        <w:rPr>
          <w:noProof/>
          <w:lang w:eastAsia="de-CH"/>
        </w:rPr>
        <w:br/>
        <w:t>(Beantworten Sie bitte die folgenden Fragen mit Ja oder Nein):</w:t>
      </w:r>
      <w:r>
        <w:rPr>
          <w:noProof/>
          <w:lang w:eastAsia="de-CH"/>
        </w:rPr>
        <w:tab/>
      </w:r>
      <w:r w:rsidRPr="00B162DC">
        <w:rPr>
          <w:b/>
          <w:noProof/>
          <w:lang w:eastAsia="de-CH"/>
        </w:rPr>
        <w:t>Antwort: Ja/Nein</w:t>
      </w:r>
    </w:p>
    <w:p w14:paraId="2E1A5605" w14:textId="36BE31E7"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Halten Sie die geltenden Arbeitsschutzbestimmungen ein?</w:t>
      </w:r>
      <w:r w:rsidRPr="005157B9">
        <w:rPr>
          <w:noProof/>
          <w:sz w:val="18"/>
          <w:szCs w:val="18"/>
          <w:lang w:eastAsia="de-CH"/>
        </w:rPr>
        <w:tab/>
        <w:t>…………………..</w:t>
      </w:r>
    </w:p>
    <w:p w14:paraId="3E186652" w14:textId="79A9CE49"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Halten Sie den Gesamtarbeitsvertrag, dem die von ihrer Unternehmung</w:t>
      </w:r>
      <w:r w:rsidRPr="005157B9">
        <w:rPr>
          <w:noProof/>
          <w:sz w:val="18"/>
          <w:szCs w:val="18"/>
          <w:lang w:eastAsia="de-CH"/>
        </w:rPr>
        <w:br/>
        <w:t>ausgeübten Tätigkeit unterliegt, ein?</w:t>
      </w:r>
      <w:r w:rsidRPr="005157B9">
        <w:rPr>
          <w:noProof/>
          <w:sz w:val="18"/>
          <w:szCs w:val="18"/>
          <w:lang w:eastAsia="de-CH"/>
        </w:rPr>
        <w:tab/>
        <w:t>…………………..</w:t>
      </w:r>
    </w:p>
    <w:p w14:paraId="0D369BEE" w14:textId="79421349"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Halten Sie den Normalarbeitsvertrag, dem die von ihrer Unternehmung</w:t>
      </w:r>
      <w:r w:rsidRPr="005157B9">
        <w:rPr>
          <w:noProof/>
          <w:sz w:val="18"/>
          <w:szCs w:val="18"/>
          <w:lang w:eastAsia="de-CH"/>
        </w:rPr>
        <w:br/>
        <w:t>ausgeübten Tätigkeit unterliegt, ein?</w:t>
      </w:r>
      <w:r w:rsidRPr="005157B9">
        <w:rPr>
          <w:noProof/>
          <w:sz w:val="18"/>
          <w:szCs w:val="18"/>
          <w:lang w:eastAsia="de-CH"/>
        </w:rPr>
        <w:tab/>
        <w:t>…………………..</w:t>
      </w:r>
    </w:p>
    <w:p w14:paraId="009CD0D1" w14:textId="19FA0CB7"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Halten Sie die am Ort der ausgeübten Tätigkeit branchenüblichen Lohn</w:t>
      </w:r>
      <w:r w:rsidRPr="005157B9">
        <w:rPr>
          <w:noProof/>
          <w:sz w:val="18"/>
          <w:szCs w:val="18"/>
          <w:lang w:eastAsia="de-CH"/>
        </w:rPr>
        <w:br/>
        <w:t>und Arbeitsbedingungen ein?</w:t>
      </w:r>
      <w:r w:rsidRPr="005157B9">
        <w:rPr>
          <w:noProof/>
          <w:sz w:val="18"/>
          <w:szCs w:val="18"/>
          <w:lang w:eastAsia="de-CH"/>
        </w:rPr>
        <w:tab/>
        <w:t>…………………..</w:t>
      </w:r>
    </w:p>
    <w:p w14:paraId="7578C2B6" w14:textId="52EA609B"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Halten Sie den Grundsatz der Nichtdiskriminierung, namentlich der</w:t>
      </w:r>
      <w:r w:rsidRPr="005157B9">
        <w:rPr>
          <w:noProof/>
          <w:sz w:val="18"/>
          <w:szCs w:val="18"/>
          <w:lang w:eastAsia="de-CH"/>
        </w:rPr>
        <w:br/>
        <w:t>Gleichbehandlung von Frau und Mann, ein?</w:t>
      </w:r>
      <w:r w:rsidRPr="005157B9">
        <w:rPr>
          <w:noProof/>
          <w:sz w:val="18"/>
          <w:szCs w:val="18"/>
          <w:lang w:eastAsia="de-CH"/>
        </w:rPr>
        <w:tab/>
        <w:t>…………………..</w:t>
      </w:r>
    </w:p>
    <w:p w14:paraId="283D27C8" w14:textId="7628A473"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Erklären Sie sich bereit, auch Ihre Subunternehmen auf die Einhaltung</w:t>
      </w:r>
      <w:r w:rsidRPr="005157B9">
        <w:rPr>
          <w:noProof/>
          <w:sz w:val="18"/>
          <w:szCs w:val="18"/>
          <w:lang w:eastAsia="de-CH"/>
        </w:rPr>
        <w:br/>
        <w:t>der Arbeitsschutzbestimmungen und Arbeitsbedingungen sowie die</w:t>
      </w:r>
      <w:r w:rsidRPr="005157B9">
        <w:rPr>
          <w:noProof/>
          <w:sz w:val="18"/>
          <w:szCs w:val="18"/>
          <w:lang w:eastAsia="de-CH"/>
        </w:rPr>
        <w:br/>
        <w:t>Nichtdiskriminierung, namentlich die Gleichbehandlung von Frau und</w:t>
      </w:r>
      <w:r w:rsidRPr="005157B9">
        <w:rPr>
          <w:noProof/>
          <w:sz w:val="18"/>
          <w:szCs w:val="18"/>
          <w:lang w:eastAsia="de-CH"/>
        </w:rPr>
        <w:br/>
        <w:t>Mann, gemäss den vorgehenden Fragen zu verpflichten?</w:t>
      </w:r>
      <w:r w:rsidRPr="005157B9">
        <w:rPr>
          <w:noProof/>
          <w:sz w:val="18"/>
          <w:szCs w:val="18"/>
          <w:lang w:eastAsia="de-CH"/>
        </w:rPr>
        <w:tab/>
        <w:t>…………………..</w:t>
      </w:r>
    </w:p>
    <w:p w14:paraId="6780C16A" w14:textId="1039B815"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Haben Sie die an Ihrem Betriebssitz fälligen Steuern [CH: Staats-,</w:t>
      </w:r>
      <w:r w:rsidRPr="005157B9">
        <w:rPr>
          <w:noProof/>
          <w:sz w:val="18"/>
          <w:szCs w:val="18"/>
          <w:lang w:eastAsia="de-CH"/>
        </w:rPr>
        <w:br/>
        <w:t>Gemeinde- und direkten Bundessteuern (inkl. Nachsteuern etc.)]</w:t>
      </w:r>
      <w:r w:rsidRPr="005157B9">
        <w:rPr>
          <w:noProof/>
          <w:sz w:val="18"/>
          <w:szCs w:val="18"/>
          <w:lang w:eastAsia="de-CH"/>
        </w:rPr>
        <w:br/>
        <w:t>vollumfänglich bezahlt?</w:t>
      </w:r>
      <w:r w:rsidRPr="005157B9">
        <w:rPr>
          <w:noProof/>
          <w:sz w:val="18"/>
          <w:szCs w:val="18"/>
          <w:lang w:eastAsia="de-CH"/>
        </w:rPr>
        <w:tab/>
        <w:t>…………………..</w:t>
      </w:r>
    </w:p>
    <w:p w14:paraId="0E036F19" w14:textId="5D227EC7" w:rsidR="00B162DC" w:rsidRPr="005157B9" w:rsidRDefault="00B162DC" w:rsidP="00B162DC">
      <w:pPr>
        <w:tabs>
          <w:tab w:val="left" w:pos="567"/>
          <w:tab w:val="left" w:pos="7088"/>
        </w:tabs>
        <w:spacing w:before="240" w:after="60" w:line="240" w:lineRule="auto"/>
        <w:rPr>
          <w:noProof/>
          <w:sz w:val="18"/>
          <w:szCs w:val="18"/>
          <w:lang w:eastAsia="de-CH"/>
        </w:rPr>
      </w:pPr>
      <w:r w:rsidRPr="005157B9">
        <w:rPr>
          <w:noProof/>
          <w:sz w:val="18"/>
          <w:szCs w:val="18"/>
          <w:lang w:eastAsia="de-CH"/>
        </w:rPr>
        <w:t>Haben Sie die fällige Mehrwertsteuer, Umsatzsteuer vollumfänglich</w:t>
      </w:r>
      <w:r w:rsidR="005157B9">
        <w:rPr>
          <w:noProof/>
          <w:sz w:val="18"/>
          <w:szCs w:val="18"/>
          <w:lang w:eastAsia="de-CH"/>
        </w:rPr>
        <w:t xml:space="preserve"> </w:t>
      </w:r>
      <w:r w:rsidRPr="005157B9">
        <w:rPr>
          <w:noProof/>
          <w:sz w:val="18"/>
          <w:szCs w:val="18"/>
          <w:lang w:eastAsia="de-CH"/>
        </w:rPr>
        <w:t>bezahlt?</w:t>
      </w:r>
      <w:r w:rsidRPr="005157B9">
        <w:rPr>
          <w:noProof/>
          <w:sz w:val="18"/>
          <w:szCs w:val="18"/>
          <w:lang w:eastAsia="de-CH"/>
        </w:rPr>
        <w:tab/>
        <w:t>…………………..</w:t>
      </w:r>
    </w:p>
    <w:p w14:paraId="11F75030" w14:textId="282CBA2B"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Haben Sie die an Ihrem Betriebssitz fälligen Sozialversicherungsbeiträge</w:t>
      </w:r>
      <w:r w:rsidRPr="005157B9">
        <w:rPr>
          <w:noProof/>
          <w:sz w:val="18"/>
          <w:szCs w:val="18"/>
          <w:lang w:eastAsia="de-CH"/>
        </w:rPr>
        <w:br/>
        <w:t>[CH: AHV, IV, EO, FAK, ALV, BVG und UVG] einschliesslich der vom</w:t>
      </w:r>
      <w:r w:rsidRPr="005157B9">
        <w:rPr>
          <w:noProof/>
          <w:sz w:val="18"/>
          <w:szCs w:val="18"/>
          <w:lang w:eastAsia="de-CH"/>
        </w:rPr>
        <w:br/>
        <w:t>Lohn abgezogenen Arbeitnehmeranteile vollumfänglich bezahlt?</w:t>
      </w:r>
      <w:r w:rsidRPr="005157B9">
        <w:rPr>
          <w:noProof/>
          <w:sz w:val="18"/>
          <w:szCs w:val="18"/>
          <w:lang w:eastAsia="de-CH"/>
        </w:rPr>
        <w:tab/>
        <w:t>…………………..</w:t>
      </w:r>
    </w:p>
    <w:p w14:paraId="146DDB9F" w14:textId="17D900C0"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Haben Sie die fälligen Beiträge, die sich aus allgemeinverbindlich</w:t>
      </w:r>
      <w:r w:rsidR="00A87022" w:rsidRPr="005157B9">
        <w:rPr>
          <w:noProof/>
          <w:sz w:val="18"/>
          <w:szCs w:val="18"/>
          <w:lang w:eastAsia="de-CH"/>
        </w:rPr>
        <w:br/>
      </w:r>
      <w:r w:rsidRPr="005157B9">
        <w:rPr>
          <w:noProof/>
          <w:sz w:val="18"/>
          <w:szCs w:val="18"/>
          <w:lang w:eastAsia="de-CH"/>
        </w:rPr>
        <w:t>erklärten Gesamtarbeitsverträgen, dem die von ihrer Unternehmung</w:t>
      </w:r>
      <w:r w:rsidR="00A87022" w:rsidRPr="005157B9">
        <w:rPr>
          <w:noProof/>
          <w:sz w:val="18"/>
          <w:szCs w:val="18"/>
          <w:lang w:eastAsia="de-CH"/>
        </w:rPr>
        <w:br/>
      </w:r>
      <w:r w:rsidRPr="005157B9">
        <w:rPr>
          <w:noProof/>
          <w:sz w:val="18"/>
          <w:szCs w:val="18"/>
          <w:lang w:eastAsia="de-CH"/>
        </w:rPr>
        <w:t>ausgeübten Tätigkeit unterliegt, einschliesslich der vom Lohn</w:t>
      </w:r>
      <w:r w:rsidR="00A87022" w:rsidRPr="005157B9">
        <w:rPr>
          <w:noProof/>
          <w:sz w:val="18"/>
          <w:szCs w:val="18"/>
          <w:lang w:eastAsia="de-CH"/>
        </w:rPr>
        <w:br/>
      </w:r>
      <w:r w:rsidRPr="005157B9">
        <w:rPr>
          <w:noProof/>
          <w:sz w:val="18"/>
          <w:szCs w:val="18"/>
          <w:lang w:eastAsia="de-CH"/>
        </w:rPr>
        <w:t>abgezogenen Arbeitnehmeranteile, vollumfänglich bezahlt?</w:t>
      </w:r>
      <w:r w:rsidR="00A87022" w:rsidRPr="005157B9">
        <w:rPr>
          <w:noProof/>
          <w:sz w:val="18"/>
          <w:szCs w:val="18"/>
          <w:lang w:eastAsia="de-CH"/>
        </w:rPr>
        <w:tab/>
        <w:t>…………………..</w:t>
      </w:r>
    </w:p>
    <w:p w14:paraId="6C551F57" w14:textId="71D5BF1C"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Befinden Sie sich in einem Schuldbetreibungs- oder</w:t>
      </w:r>
      <w:r w:rsidR="005157B9">
        <w:rPr>
          <w:noProof/>
          <w:sz w:val="18"/>
          <w:szCs w:val="18"/>
          <w:lang w:eastAsia="de-CH"/>
        </w:rPr>
        <w:t xml:space="preserve"> </w:t>
      </w:r>
      <w:r w:rsidRPr="005157B9">
        <w:rPr>
          <w:noProof/>
          <w:sz w:val="18"/>
          <w:szCs w:val="18"/>
          <w:lang w:eastAsia="de-CH"/>
        </w:rPr>
        <w:t>Konkursverfahren,</w:t>
      </w:r>
      <w:r w:rsidR="005157B9">
        <w:rPr>
          <w:noProof/>
          <w:sz w:val="18"/>
          <w:szCs w:val="18"/>
          <w:lang w:eastAsia="de-CH"/>
        </w:rPr>
        <w:br/>
      </w:r>
      <w:r w:rsidRPr="005157B9">
        <w:rPr>
          <w:noProof/>
          <w:sz w:val="18"/>
          <w:szCs w:val="18"/>
          <w:lang w:eastAsia="de-CH"/>
        </w:rPr>
        <w:t>sind Betreibungen hängig?</w:t>
      </w:r>
      <w:r w:rsidRPr="005157B9">
        <w:rPr>
          <w:noProof/>
          <w:sz w:val="18"/>
          <w:szCs w:val="18"/>
          <w:lang w:eastAsia="de-CH"/>
        </w:rPr>
        <w:tab/>
      </w:r>
      <w:r w:rsidR="00A87022" w:rsidRPr="005157B9">
        <w:rPr>
          <w:noProof/>
          <w:sz w:val="18"/>
          <w:szCs w:val="18"/>
          <w:lang w:eastAsia="de-CH"/>
        </w:rPr>
        <w:t>…………………..</w:t>
      </w:r>
    </w:p>
    <w:p w14:paraId="561770BF" w14:textId="5FADBEE7"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Wurden bei Ihnen in den vergangenen zwölf Monaten Pfändungen</w:t>
      </w:r>
      <w:r w:rsidR="00A87022" w:rsidRPr="005157B9">
        <w:rPr>
          <w:noProof/>
          <w:sz w:val="18"/>
          <w:szCs w:val="18"/>
          <w:lang w:eastAsia="de-CH"/>
        </w:rPr>
        <w:br/>
      </w:r>
      <w:r w:rsidRPr="005157B9">
        <w:rPr>
          <w:noProof/>
          <w:sz w:val="18"/>
          <w:szCs w:val="18"/>
          <w:lang w:eastAsia="de-CH"/>
        </w:rPr>
        <w:t>vollzogen?</w:t>
      </w:r>
      <w:r w:rsidR="00A87022" w:rsidRPr="005157B9">
        <w:rPr>
          <w:noProof/>
          <w:sz w:val="18"/>
          <w:szCs w:val="18"/>
          <w:lang w:eastAsia="de-CH"/>
        </w:rPr>
        <w:tab/>
        <w:t>…………………..</w:t>
      </w:r>
    </w:p>
    <w:p w14:paraId="161114CF" w14:textId="2051B150"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Wenn Ja: Auf welchen Betrag (inkl. Währung) beliefen sich die</w:t>
      </w:r>
      <w:r w:rsidR="00A87022" w:rsidRPr="005157B9">
        <w:rPr>
          <w:noProof/>
          <w:sz w:val="18"/>
          <w:szCs w:val="18"/>
          <w:lang w:eastAsia="de-CH"/>
        </w:rPr>
        <w:br/>
      </w:r>
      <w:r w:rsidRPr="005157B9">
        <w:rPr>
          <w:noProof/>
          <w:sz w:val="18"/>
          <w:szCs w:val="18"/>
          <w:lang w:eastAsia="de-CH"/>
        </w:rPr>
        <w:t>entsprechenden Forderungen?</w:t>
      </w:r>
      <w:r w:rsidRPr="005157B9">
        <w:rPr>
          <w:noProof/>
          <w:sz w:val="18"/>
          <w:szCs w:val="18"/>
          <w:lang w:eastAsia="de-CH"/>
        </w:rPr>
        <w:tab/>
      </w:r>
      <w:r w:rsidR="00A87022" w:rsidRPr="005157B9">
        <w:rPr>
          <w:noProof/>
          <w:sz w:val="18"/>
          <w:szCs w:val="18"/>
          <w:lang w:eastAsia="de-CH"/>
        </w:rPr>
        <w:t>…………………..</w:t>
      </w:r>
    </w:p>
    <w:p w14:paraId="5196B541" w14:textId="6C7E39B2"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Haben Sie Absprachen oder andere wettbewerbsbeeinträchtigende</w:t>
      </w:r>
      <w:r w:rsidR="00A87022" w:rsidRPr="005157B9">
        <w:rPr>
          <w:noProof/>
          <w:sz w:val="18"/>
          <w:szCs w:val="18"/>
          <w:lang w:eastAsia="de-CH"/>
        </w:rPr>
        <w:br/>
      </w:r>
      <w:r w:rsidRPr="005157B9">
        <w:rPr>
          <w:noProof/>
          <w:sz w:val="18"/>
          <w:szCs w:val="18"/>
          <w:lang w:eastAsia="de-CH"/>
        </w:rPr>
        <w:t>Massnahmen getroffen?</w:t>
      </w:r>
      <w:r w:rsidRPr="005157B9">
        <w:rPr>
          <w:noProof/>
          <w:sz w:val="18"/>
          <w:szCs w:val="18"/>
          <w:lang w:eastAsia="de-CH"/>
        </w:rPr>
        <w:tab/>
      </w:r>
      <w:r w:rsidR="00A87022" w:rsidRPr="005157B9">
        <w:rPr>
          <w:noProof/>
          <w:sz w:val="18"/>
          <w:szCs w:val="18"/>
          <w:lang w:eastAsia="de-CH"/>
        </w:rPr>
        <w:t>…………………..</w:t>
      </w:r>
    </w:p>
    <w:p w14:paraId="1DB454C9" w14:textId="77777777" w:rsidR="00B162DC" w:rsidRPr="005157B9" w:rsidRDefault="00B162DC" w:rsidP="00A87022">
      <w:pPr>
        <w:tabs>
          <w:tab w:val="left" w:pos="567"/>
          <w:tab w:val="left" w:pos="7088"/>
        </w:tabs>
        <w:spacing w:before="240" w:after="60" w:line="240" w:lineRule="auto"/>
        <w:rPr>
          <w:noProof/>
          <w:sz w:val="18"/>
          <w:szCs w:val="18"/>
          <w:lang w:eastAsia="de-CH"/>
        </w:rPr>
      </w:pPr>
      <w:r w:rsidRPr="005157B9">
        <w:rPr>
          <w:noProof/>
          <w:sz w:val="18"/>
          <w:szCs w:val="18"/>
          <w:lang w:eastAsia="de-CH"/>
        </w:rPr>
        <w:t>Bemerkungen:</w:t>
      </w:r>
    </w:p>
    <w:p w14:paraId="2A255227" w14:textId="77777777" w:rsidR="00B162DC" w:rsidRDefault="00B162DC" w:rsidP="007A7FD7">
      <w:pPr>
        <w:tabs>
          <w:tab w:val="left" w:pos="567"/>
          <w:tab w:val="left" w:pos="5103"/>
        </w:tabs>
        <w:spacing w:before="160" w:after="60" w:line="240" w:lineRule="auto"/>
        <w:rPr>
          <w:noProof/>
          <w:lang w:eastAsia="de-CH"/>
        </w:rPr>
      </w:pPr>
      <w:r>
        <w:rPr>
          <w:noProof/>
          <w:lang w:eastAsia="de-CH"/>
        </w:rPr>
        <w:t>……………………………………………………………………………………………………………………</w:t>
      </w:r>
    </w:p>
    <w:p w14:paraId="682E8837" w14:textId="77777777" w:rsidR="007A7FD7" w:rsidRDefault="007A7FD7" w:rsidP="007A7FD7">
      <w:pPr>
        <w:tabs>
          <w:tab w:val="left" w:pos="567"/>
          <w:tab w:val="left" w:pos="5103"/>
        </w:tabs>
        <w:spacing w:before="160" w:after="60" w:line="240" w:lineRule="auto"/>
        <w:rPr>
          <w:noProof/>
          <w:lang w:eastAsia="de-CH"/>
        </w:rPr>
      </w:pPr>
      <w:r>
        <w:rPr>
          <w:noProof/>
          <w:lang w:eastAsia="de-CH"/>
        </w:rPr>
        <w:t>……………………………………………………………………………………………………………………</w:t>
      </w:r>
    </w:p>
    <w:p w14:paraId="451BFBFA" w14:textId="77777777" w:rsidR="005157B9" w:rsidRDefault="005157B9" w:rsidP="007A7FD7">
      <w:pPr>
        <w:tabs>
          <w:tab w:val="left" w:pos="567"/>
          <w:tab w:val="left" w:pos="5103"/>
        </w:tabs>
        <w:spacing w:before="160" w:after="60" w:line="240" w:lineRule="auto"/>
        <w:rPr>
          <w:noProof/>
          <w:lang w:eastAsia="de-CH"/>
        </w:rPr>
      </w:pPr>
      <w:r>
        <w:rPr>
          <w:noProof/>
          <w:lang w:eastAsia="de-CH"/>
        </w:rPr>
        <w:t>……………………………………………………………………………………………………………………</w:t>
      </w:r>
    </w:p>
    <w:p w14:paraId="361B3AF4" w14:textId="0BFD4AC8" w:rsidR="00A87022" w:rsidRDefault="00A87022" w:rsidP="00A87022">
      <w:pPr>
        <w:tabs>
          <w:tab w:val="left" w:pos="567"/>
          <w:tab w:val="left" w:pos="5103"/>
        </w:tabs>
        <w:spacing w:before="480" w:after="60" w:line="240" w:lineRule="auto"/>
        <w:rPr>
          <w:noProof/>
          <w:lang w:eastAsia="de-CH"/>
        </w:rPr>
      </w:pPr>
      <w:r>
        <w:rPr>
          <w:noProof/>
          <w:lang w:eastAsia="de-CH"/>
        </w:rPr>
        <w:lastRenderedPageBreak/>
        <w:t>Zwingend einzureichende zusätzliche Nachweise für die Prüfung der Eignung:</w:t>
      </w:r>
    </w:p>
    <w:p w14:paraId="012FEED8" w14:textId="71EA6365" w:rsidR="00A87022" w:rsidRDefault="00A87022" w:rsidP="00B162DC">
      <w:pPr>
        <w:tabs>
          <w:tab w:val="left" w:pos="567"/>
          <w:tab w:val="left" w:pos="5103"/>
        </w:tabs>
        <w:spacing w:before="240" w:after="60" w:line="240" w:lineRule="auto"/>
        <w:rPr>
          <w:noProof/>
          <w:lang w:eastAsia="de-CH"/>
        </w:rPr>
      </w:pPr>
      <w:r>
        <w:rPr>
          <w:noProof/>
          <w:lang w:eastAsia="de-CH"/>
        </w:rPr>
        <w:t>- Versicherungsnachweis</w:t>
      </w:r>
      <w:r>
        <w:rPr>
          <w:noProof/>
          <w:lang w:eastAsia="de-CH"/>
        </w:rPr>
        <w:br/>
        <w:t>- Handelsregisterauszug</w:t>
      </w:r>
    </w:p>
    <w:p w14:paraId="0E649FF6" w14:textId="0B82C70D" w:rsidR="00A87022" w:rsidRPr="00A87022" w:rsidRDefault="00A87022" w:rsidP="000D7BCC">
      <w:pPr>
        <w:pBdr>
          <w:top w:val="single" w:sz="4" w:space="1" w:color="auto"/>
          <w:left w:val="single" w:sz="4" w:space="4" w:color="auto"/>
          <w:bottom w:val="single" w:sz="4" w:space="1" w:color="auto"/>
          <w:right w:val="single" w:sz="4" w:space="4" w:color="auto"/>
        </w:pBdr>
        <w:tabs>
          <w:tab w:val="left" w:pos="567"/>
          <w:tab w:val="left" w:pos="5103"/>
        </w:tabs>
        <w:spacing w:before="480" w:after="60" w:line="240" w:lineRule="auto"/>
        <w:rPr>
          <w:b/>
          <w:noProof/>
          <w:sz w:val="22"/>
          <w:szCs w:val="22"/>
          <w:lang w:eastAsia="de-CH"/>
        </w:rPr>
      </w:pPr>
      <w:r w:rsidRPr="00A87022">
        <w:rPr>
          <w:b/>
          <w:noProof/>
          <w:sz w:val="22"/>
          <w:szCs w:val="22"/>
          <w:lang w:eastAsia="de-CH"/>
        </w:rPr>
        <w:t>Bei Nichteinreichen der Nachweise oder bei Fehlen der oben verlangten Angaben werden Anbietende ausgeschlossen (vgl. § 4a Abs. 1 BeiG (LS 720.1))</w:t>
      </w:r>
      <w:r w:rsidR="000D7BCC">
        <w:rPr>
          <w:b/>
          <w:noProof/>
          <w:sz w:val="22"/>
          <w:szCs w:val="22"/>
          <w:lang w:eastAsia="de-CH"/>
        </w:rPr>
        <w:t>.</w:t>
      </w:r>
      <w:r w:rsidR="000D7BCC">
        <w:rPr>
          <w:b/>
          <w:noProof/>
          <w:sz w:val="22"/>
          <w:szCs w:val="22"/>
          <w:lang w:eastAsia="de-CH"/>
        </w:rPr>
        <w:br/>
      </w:r>
      <w:r w:rsidRPr="00A87022">
        <w:rPr>
          <w:b/>
          <w:noProof/>
          <w:sz w:val="22"/>
          <w:szCs w:val="22"/>
          <w:lang w:eastAsia="de-CH"/>
        </w:rPr>
        <w:t>Gemäss § § 4a Abs. 2 und 4b Abs. 1 BeiG werden schwer wiegende Widerhandlungen gegen die Vergabebestimmungen durch Verwarnung, Widerruf des erteilten Zuschlags oder Ausschluss von künftigen Vergaben für die Dauer bis zu fünf Jahren geahndet. Weitere rechtliche Schritte gegen fehlbare Anbietende bleiben vorbehalten.</w:t>
      </w:r>
    </w:p>
    <w:p w14:paraId="1742375A" w14:textId="43891959" w:rsidR="00A87022" w:rsidRPr="00A87022" w:rsidRDefault="00A87022" w:rsidP="00A87022">
      <w:pPr>
        <w:pBdr>
          <w:top w:val="single" w:sz="4" w:space="1" w:color="auto"/>
          <w:left w:val="single" w:sz="4" w:space="4" w:color="auto"/>
          <w:bottom w:val="single" w:sz="4" w:space="1" w:color="auto"/>
          <w:right w:val="single" w:sz="4" w:space="4" w:color="auto"/>
        </w:pBdr>
        <w:tabs>
          <w:tab w:val="left" w:pos="567"/>
          <w:tab w:val="left" w:pos="5103"/>
        </w:tabs>
        <w:spacing w:before="480" w:after="60" w:line="240" w:lineRule="auto"/>
        <w:rPr>
          <w:b/>
          <w:noProof/>
          <w:lang w:eastAsia="de-CH"/>
        </w:rPr>
      </w:pPr>
      <w:r w:rsidRPr="00A87022">
        <w:rPr>
          <w:b/>
          <w:noProof/>
          <w:lang w:eastAsia="de-CH"/>
        </w:rPr>
        <w:t>Mit der nachfolgenden Unterschrift bestätigt die Unternehmung die Richtigkeit aller Angaben und ermächtigt die jeweils zuständigen Behörden und Einrichtungen, der Vergabestelle Auskünfte über allfällige Steuer- und Sozialabgabenausstände, betreibungsrechtliche Vorgänge und weitere Angaben im Rahmen der Selbstdeklaration zu erteilen.</w:t>
      </w:r>
    </w:p>
    <w:p w14:paraId="6541F052" w14:textId="727AEC47" w:rsidR="00A87022" w:rsidRDefault="00A87022" w:rsidP="00A87022">
      <w:pPr>
        <w:tabs>
          <w:tab w:val="left" w:pos="567"/>
          <w:tab w:val="left" w:pos="4536"/>
        </w:tabs>
        <w:spacing w:before="600" w:after="60" w:line="240" w:lineRule="auto"/>
        <w:rPr>
          <w:noProof/>
          <w:lang w:eastAsia="de-CH"/>
        </w:rPr>
      </w:pPr>
      <w:r>
        <w:rPr>
          <w:noProof/>
          <w:lang w:eastAsia="de-CH"/>
        </w:rPr>
        <w:t>Ort und Datum:</w:t>
      </w:r>
      <w:r>
        <w:rPr>
          <w:noProof/>
          <w:lang w:eastAsia="de-CH"/>
        </w:rPr>
        <w:tab/>
        <w:t>Fimenstempel und rechtsgültige Unterschrift(en):</w:t>
      </w:r>
    </w:p>
    <w:p w14:paraId="289B6F56" w14:textId="4F8A85E9" w:rsidR="00A87022" w:rsidRDefault="00A87022" w:rsidP="00A87022">
      <w:pPr>
        <w:tabs>
          <w:tab w:val="left" w:pos="1701"/>
          <w:tab w:val="left" w:pos="5103"/>
        </w:tabs>
        <w:spacing w:before="1800" w:after="60" w:line="240" w:lineRule="auto"/>
        <w:rPr>
          <w:noProof/>
          <w:lang w:eastAsia="de-CH"/>
        </w:rPr>
      </w:pPr>
      <w:r>
        <w:rPr>
          <w:noProof/>
          <w:lang w:eastAsia="de-CH"/>
        </w:rPr>
        <w:t>………………………………………………</w:t>
      </w:r>
      <w:r>
        <w:rPr>
          <w:noProof/>
          <w:lang w:eastAsia="de-CH"/>
        </w:rPr>
        <w:tab/>
        <w:t>………………………………………………</w:t>
      </w:r>
    </w:p>
    <w:p w14:paraId="41BF3E3D" w14:textId="77777777" w:rsidR="0008195C" w:rsidRDefault="0008195C" w:rsidP="00037F6F">
      <w:pPr>
        <w:spacing w:line="240" w:lineRule="auto"/>
        <w:rPr>
          <w:noProof/>
          <w:lang w:eastAsia="de-CH"/>
        </w:rPr>
      </w:pPr>
    </w:p>
    <w:p w14:paraId="52573A59" w14:textId="60C37589" w:rsidR="007D6CF2" w:rsidRDefault="007D6CF2">
      <w:pPr>
        <w:spacing w:line="240" w:lineRule="auto"/>
        <w:rPr>
          <w:noProof/>
          <w:lang w:eastAsia="de-CH"/>
        </w:rPr>
      </w:pPr>
      <w:r>
        <w:rPr>
          <w:noProof/>
          <w:lang w:eastAsia="de-CH"/>
        </w:rPr>
        <w:br w:type="page"/>
      </w:r>
    </w:p>
    <w:p w14:paraId="00B55BFB" w14:textId="77777777" w:rsidR="007D6CF2" w:rsidRPr="00AE399F" w:rsidRDefault="007D6CF2" w:rsidP="007D6CF2">
      <w:pPr>
        <w:spacing w:before="240" w:after="60" w:line="240" w:lineRule="auto"/>
        <w:rPr>
          <w:b/>
        </w:rPr>
      </w:pPr>
      <w:r w:rsidRPr="00AE399F">
        <w:rPr>
          <w:b/>
        </w:rPr>
        <w:lastRenderedPageBreak/>
        <w:t>Regiearbeiten</w:t>
      </w:r>
    </w:p>
    <w:p w14:paraId="48965877" w14:textId="419E53E3" w:rsidR="007D6CF2" w:rsidRPr="007D6CF2" w:rsidRDefault="007D6CF2" w:rsidP="007D6CF2">
      <w:pPr>
        <w:tabs>
          <w:tab w:val="left" w:pos="1701"/>
        </w:tabs>
        <w:spacing w:before="120" w:after="60" w:line="240" w:lineRule="auto"/>
        <w:rPr>
          <w:noProof/>
          <w:lang w:eastAsia="de-CH"/>
        </w:rPr>
      </w:pPr>
      <w:r w:rsidRPr="007D6CF2">
        <w:rPr>
          <w:noProof/>
          <w:lang w:eastAsia="de-CH"/>
        </w:rPr>
        <w:t>Zusätzliche im vorliegenden Submissions-Dokument nicht ausgewiesene und damit nicht zu offerierende Leistungen werden allenfalls mit weiteren Regie-Stunden abgerechnet. Diese werden aber ausdrücklich und schriftlich durch die Bauherrschaft, auf der Basis einer Zusatz-Offerte, angefordert und freigegeben.</w:t>
      </w:r>
    </w:p>
    <w:p w14:paraId="2A34C387" w14:textId="0D830083" w:rsidR="007D6CF2" w:rsidRPr="007D6CF2" w:rsidRDefault="007D6CF2" w:rsidP="007D6CF2">
      <w:pPr>
        <w:tabs>
          <w:tab w:val="left" w:pos="1701"/>
        </w:tabs>
        <w:spacing w:before="120" w:after="60" w:line="240" w:lineRule="auto"/>
        <w:rPr>
          <w:noProof/>
          <w:lang w:eastAsia="de-CH"/>
        </w:rPr>
      </w:pPr>
      <w:r w:rsidRPr="007D6CF2">
        <w:rPr>
          <w:noProof/>
          <w:lang w:eastAsia="de-CH"/>
        </w:rPr>
        <w:t>Die geltenden Stundenansätze sind unten aufzuführen und müssen den Stundenansätzen des Hauptangebotes entsprechen! Preisnachlässe sowie allfällige definierte Teuerungszuschläge dieses Angebotes werden ebenfalls auf untenstehende Stundenansätze angewendet.</w:t>
      </w:r>
    </w:p>
    <w:p w14:paraId="453DDAA6" w14:textId="5F8235B0" w:rsidR="007D6CF2" w:rsidRPr="007D6CF2" w:rsidRDefault="007D6CF2" w:rsidP="007D6CF2">
      <w:pPr>
        <w:tabs>
          <w:tab w:val="left" w:pos="1701"/>
        </w:tabs>
        <w:spacing w:before="120" w:after="60" w:line="240" w:lineRule="auto"/>
        <w:rPr>
          <w:b/>
          <w:noProof/>
          <w:lang w:eastAsia="de-CH"/>
        </w:rPr>
      </w:pPr>
      <w:r w:rsidRPr="007D6CF2">
        <w:rPr>
          <w:b/>
          <w:noProof/>
          <w:lang w:eastAsia="de-CH"/>
        </w:rPr>
        <w:t>Reisezeit, Deplacement, Kilometerentschädigung und andere Spesen (Werkzeuge, Kopien, Essen,..) werden nicht separat vergütet. Sie müssen in den Stundenansätzen eingerechnet sein.</w:t>
      </w:r>
    </w:p>
    <w:p w14:paraId="70F9EC84" w14:textId="0C9F5EC6" w:rsidR="007D6CF2" w:rsidRPr="00AE399F" w:rsidRDefault="007D6CF2" w:rsidP="007D6CF2">
      <w:pPr>
        <w:tabs>
          <w:tab w:val="left" w:pos="1701"/>
        </w:tabs>
        <w:spacing w:before="120" w:after="60" w:line="240" w:lineRule="auto"/>
        <w:rPr>
          <w:noProof/>
          <w:highlight w:val="yellow"/>
          <w:lang w:eastAsia="de-CH"/>
        </w:rPr>
      </w:pPr>
    </w:p>
    <w:p w14:paraId="3EF37878" w14:textId="246150F1" w:rsidR="007D6CF2" w:rsidRPr="00767104" w:rsidRDefault="00022A83" w:rsidP="007D6CF2">
      <w:pPr>
        <w:tabs>
          <w:tab w:val="left" w:pos="1701"/>
          <w:tab w:val="left" w:pos="5812"/>
        </w:tabs>
        <w:spacing w:before="120" w:after="60" w:line="240" w:lineRule="auto"/>
        <w:rPr>
          <w:noProof/>
          <w:lang w:eastAsia="de-CH"/>
        </w:rPr>
      </w:pPr>
      <w:r>
        <w:rPr>
          <w:noProof/>
          <w:lang w:eastAsia="de-CH"/>
        </w:rPr>
        <w:t>Zeitm</w:t>
      </w:r>
      <w:r w:rsidR="007D6CF2" w:rsidRPr="00767104">
        <w:rPr>
          <w:noProof/>
          <w:lang w:eastAsia="de-CH"/>
        </w:rPr>
        <w:t>itteltarif (Projektleiter, Sachbearbeiter</w:t>
      </w:r>
      <w:r w:rsidR="006F550F">
        <w:rPr>
          <w:noProof/>
          <w:lang w:eastAsia="de-CH"/>
        </w:rPr>
        <w:t>)</w:t>
      </w:r>
      <w:r w:rsidR="007D6CF2" w:rsidRPr="00767104">
        <w:rPr>
          <w:noProof/>
          <w:lang w:eastAsia="de-CH"/>
        </w:rPr>
        <w:t xml:space="preserve"> exkl. MwSt</w:t>
      </w:r>
      <w:r w:rsidR="007D6CF2" w:rsidRPr="00767104">
        <w:rPr>
          <w:noProof/>
          <w:lang w:eastAsia="de-CH"/>
        </w:rPr>
        <w:tab/>
        <w:t>........................ CHF/Std.</w:t>
      </w:r>
    </w:p>
    <w:p w14:paraId="1D615875" w14:textId="77777777" w:rsidR="007D6CF2" w:rsidRPr="007D6CF2" w:rsidRDefault="007D6CF2" w:rsidP="007D6CF2">
      <w:pPr>
        <w:tabs>
          <w:tab w:val="left" w:pos="1701"/>
        </w:tabs>
        <w:spacing w:before="360" w:after="60" w:line="240" w:lineRule="auto"/>
        <w:rPr>
          <w:noProof/>
          <w:lang w:eastAsia="de-CH"/>
        </w:rPr>
      </w:pPr>
      <w:r w:rsidRPr="007D6CF2">
        <w:rPr>
          <w:noProof/>
          <w:lang w:eastAsia="de-CH"/>
        </w:rPr>
        <w:t>Überzeit-Zuschläge zu obigen Regietarifen werden nur für Arbeiten entrichtet, welche der Auftraggeber bzw. sein Stellvertreter explizit so anordnet. Demzufolge erhält der Planer keine Zuschläge, wenn er infolge selbst verschuldeter Verzögerungen Überzeit anordnen muss. Das Einholen von Überzeitbewilligungen bei den zuständigen Behörden und das Entrichten allfälliger Gebühren ist Sache des Unternehmers. Für den Fall, dass kantonale Arbeitsgesetze oder örtliche Gesamtarbeitsverträge spezielle Überzeitenregelungen vorsehen, sind diese separat aufzuführen. Auf spätere Forderungen kann nicht mehr eingetreten werden.</w:t>
      </w:r>
    </w:p>
    <w:p w14:paraId="5F3438F0" w14:textId="1B4B2EC8" w:rsidR="007D6CF2" w:rsidRPr="00767104" w:rsidRDefault="007D6CF2" w:rsidP="00767104">
      <w:pPr>
        <w:tabs>
          <w:tab w:val="left" w:pos="1701"/>
          <w:tab w:val="left" w:pos="3402"/>
          <w:tab w:val="left" w:pos="6379"/>
        </w:tabs>
        <w:spacing w:before="120" w:after="60" w:line="240" w:lineRule="auto"/>
        <w:rPr>
          <w:noProof/>
          <w:lang w:eastAsia="de-CH"/>
        </w:rPr>
      </w:pPr>
      <w:r w:rsidRPr="00767104">
        <w:rPr>
          <w:noProof/>
          <w:lang w:eastAsia="de-CH"/>
        </w:rPr>
        <w:t>Abendarbeit</w:t>
      </w:r>
      <w:r w:rsidRPr="00767104">
        <w:rPr>
          <w:noProof/>
          <w:lang w:eastAsia="de-CH"/>
        </w:rPr>
        <w:tab/>
        <w:t>von ........ Uhr</w:t>
      </w:r>
      <w:r w:rsidR="00767104" w:rsidRPr="00767104">
        <w:rPr>
          <w:noProof/>
          <w:lang w:eastAsia="de-CH"/>
        </w:rPr>
        <w:tab/>
        <w:t>bis ........ Uhr</w:t>
      </w:r>
      <w:r w:rsidR="00767104" w:rsidRPr="00767104">
        <w:rPr>
          <w:noProof/>
          <w:lang w:eastAsia="de-CH"/>
        </w:rPr>
        <w:tab/>
        <w:t>............ %</w:t>
      </w:r>
    </w:p>
    <w:p w14:paraId="128D2077" w14:textId="641F7FCB" w:rsidR="007D6CF2" w:rsidRPr="00767104" w:rsidRDefault="007D6CF2" w:rsidP="00767104">
      <w:pPr>
        <w:tabs>
          <w:tab w:val="left" w:pos="1701"/>
          <w:tab w:val="left" w:pos="3402"/>
          <w:tab w:val="left" w:pos="6379"/>
        </w:tabs>
        <w:spacing w:before="120" w:after="60" w:line="240" w:lineRule="auto"/>
        <w:rPr>
          <w:noProof/>
          <w:lang w:eastAsia="de-CH"/>
        </w:rPr>
      </w:pPr>
      <w:r w:rsidRPr="00767104">
        <w:rPr>
          <w:noProof/>
          <w:lang w:eastAsia="de-CH"/>
        </w:rPr>
        <w:t>Nachtarbeit</w:t>
      </w:r>
      <w:r w:rsidR="00767104" w:rsidRPr="00767104">
        <w:rPr>
          <w:noProof/>
          <w:lang w:eastAsia="de-CH"/>
        </w:rPr>
        <w:t xml:space="preserve"> </w:t>
      </w:r>
      <w:r w:rsidR="00767104" w:rsidRPr="00767104">
        <w:rPr>
          <w:noProof/>
          <w:lang w:eastAsia="de-CH"/>
        </w:rPr>
        <w:tab/>
        <w:t>von ........ Uhr</w:t>
      </w:r>
      <w:r w:rsidR="00767104" w:rsidRPr="00767104">
        <w:rPr>
          <w:noProof/>
          <w:lang w:eastAsia="de-CH"/>
        </w:rPr>
        <w:tab/>
        <w:t>bis ........ Uhr</w:t>
      </w:r>
      <w:r w:rsidR="00767104" w:rsidRPr="00767104">
        <w:rPr>
          <w:noProof/>
          <w:lang w:eastAsia="de-CH"/>
        </w:rPr>
        <w:tab/>
        <w:t>............ %</w:t>
      </w:r>
    </w:p>
    <w:p w14:paraId="36DF78DC" w14:textId="05C206B8" w:rsidR="007D6CF2" w:rsidRPr="00767104" w:rsidRDefault="007D6CF2" w:rsidP="00767104">
      <w:pPr>
        <w:tabs>
          <w:tab w:val="left" w:pos="1701"/>
          <w:tab w:val="left" w:pos="3402"/>
          <w:tab w:val="left" w:pos="6379"/>
        </w:tabs>
        <w:spacing w:before="120" w:after="60" w:line="240" w:lineRule="auto"/>
        <w:rPr>
          <w:noProof/>
          <w:lang w:eastAsia="de-CH"/>
        </w:rPr>
      </w:pPr>
      <w:r w:rsidRPr="00767104">
        <w:rPr>
          <w:noProof/>
          <w:lang w:eastAsia="de-CH"/>
        </w:rPr>
        <w:t>Samstagarbeit</w:t>
      </w:r>
      <w:r w:rsidR="00767104" w:rsidRPr="00767104">
        <w:rPr>
          <w:noProof/>
          <w:lang w:eastAsia="de-CH"/>
        </w:rPr>
        <w:t xml:space="preserve"> </w:t>
      </w:r>
      <w:r w:rsidR="00767104" w:rsidRPr="00767104">
        <w:rPr>
          <w:noProof/>
          <w:lang w:eastAsia="de-CH"/>
        </w:rPr>
        <w:tab/>
        <w:t>von ........ Uhr</w:t>
      </w:r>
      <w:r w:rsidR="00767104" w:rsidRPr="00767104">
        <w:rPr>
          <w:noProof/>
          <w:lang w:eastAsia="de-CH"/>
        </w:rPr>
        <w:tab/>
        <w:t>bis ........ Uhr</w:t>
      </w:r>
      <w:r w:rsidR="00767104" w:rsidRPr="00767104">
        <w:rPr>
          <w:noProof/>
          <w:lang w:eastAsia="de-CH"/>
        </w:rPr>
        <w:tab/>
        <w:t>............ %</w:t>
      </w:r>
    </w:p>
    <w:p w14:paraId="3A8B3135" w14:textId="2FD50B9E" w:rsidR="007D6CF2" w:rsidRPr="00767104" w:rsidRDefault="007D6CF2" w:rsidP="00767104">
      <w:pPr>
        <w:tabs>
          <w:tab w:val="left" w:pos="1701"/>
          <w:tab w:val="left" w:pos="3402"/>
          <w:tab w:val="left" w:pos="6379"/>
        </w:tabs>
        <w:spacing w:before="120" w:after="60" w:line="240" w:lineRule="auto"/>
        <w:rPr>
          <w:noProof/>
          <w:lang w:eastAsia="de-CH"/>
        </w:rPr>
      </w:pPr>
      <w:r w:rsidRPr="00767104">
        <w:rPr>
          <w:noProof/>
          <w:lang w:eastAsia="de-CH"/>
        </w:rPr>
        <w:t>Sonntagarbeit</w:t>
      </w:r>
      <w:r w:rsidR="00767104" w:rsidRPr="00767104">
        <w:rPr>
          <w:noProof/>
          <w:lang w:eastAsia="de-CH"/>
        </w:rPr>
        <w:t xml:space="preserve"> </w:t>
      </w:r>
      <w:r w:rsidR="00767104" w:rsidRPr="00767104">
        <w:rPr>
          <w:noProof/>
          <w:lang w:eastAsia="de-CH"/>
        </w:rPr>
        <w:tab/>
        <w:t>von ........ Uhr</w:t>
      </w:r>
      <w:r w:rsidR="00767104" w:rsidRPr="00767104">
        <w:rPr>
          <w:noProof/>
          <w:lang w:eastAsia="de-CH"/>
        </w:rPr>
        <w:tab/>
        <w:t>bis ........ Uhr</w:t>
      </w:r>
      <w:r w:rsidR="00767104" w:rsidRPr="00767104">
        <w:rPr>
          <w:noProof/>
          <w:lang w:eastAsia="de-CH"/>
        </w:rPr>
        <w:tab/>
        <w:t>............ %</w:t>
      </w:r>
    </w:p>
    <w:p w14:paraId="5D5AC000" w14:textId="77777777" w:rsidR="007D6CF2" w:rsidRPr="008A5500" w:rsidRDefault="007D6CF2" w:rsidP="007D6CF2">
      <w:pPr>
        <w:tabs>
          <w:tab w:val="left" w:pos="1701"/>
        </w:tabs>
        <w:spacing w:before="120" w:after="60" w:line="240" w:lineRule="auto"/>
        <w:rPr>
          <w:noProof/>
          <w:lang w:eastAsia="de-CH"/>
        </w:rPr>
      </w:pPr>
      <w:r>
        <w:rPr>
          <w:noProof/>
          <w:lang w:eastAsia="de-CH"/>
        </w:rPr>
        <w:t xml:space="preserve">                  </w:t>
      </w:r>
    </w:p>
    <w:p w14:paraId="118D4D02" w14:textId="77777777" w:rsidR="008215CF" w:rsidRDefault="008215CF">
      <w:pPr>
        <w:spacing w:line="240" w:lineRule="auto"/>
        <w:rPr>
          <w:b/>
          <w:noProof/>
          <w:lang w:eastAsia="de-CH"/>
        </w:rPr>
      </w:pPr>
      <w:r>
        <w:rPr>
          <w:b/>
          <w:noProof/>
          <w:lang w:eastAsia="de-CH"/>
        </w:rPr>
        <w:br w:type="page"/>
      </w:r>
    </w:p>
    <w:p w14:paraId="695B3ADF" w14:textId="77777777" w:rsidR="008215CF" w:rsidRDefault="008215CF" w:rsidP="008215CF">
      <w:pPr>
        <w:tabs>
          <w:tab w:val="left" w:pos="567"/>
          <w:tab w:val="left" w:pos="5103"/>
        </w:tabs>
        <w:spacing w:before="240" w:after="60" w:line="240" w:lineRule="auto"/>
        <w:rPr>
          <w:b/>
          <w:noProof/>
          <w:lang w:eastAsia="de-CH"/>
        </w:rPr>
      </w:pPr>
      <w:r>
        <w:rPr>
          <w:b/>
          <w:noProof/>
          <w:sz w:val="28"/>
          <w:szCs w:val="28"/>
          <w:lang w:eastAsia="de-CH"/>
        </w:rPr>
        <w:lastRenderedPageBreak/>
        <w:t>F)</w:t>
      </w:r>
      <w:r w:rsidRPr="00D26280">
        <w:rPr>
          <w:b/>
          <w:noProof/>
          <w:sz w:val="28"/>
          <w:szCs w:val="28"/>
          <w:lang w:eastAsia="de-CH"/>
        </w:rPr>
        <w:t xml:space="preserve"> </w:t>
      </w:r>
      <w:r>
        <w:rPr>
          <w:b/>
          <w:noProof/>
          <w:sz w:val="28"/>
          <w:szCs w:val="28"/>
          <w:lang w:eastAsia="de-CH"/>
        </w:rPr>
        <w:t>Angaben Eignungskriterien</w:t>
      </w:r>
      <w:r w:rsidRPr="006F4368">
        <w:rPr>
          <w:b/>
          <w:noProof/>
          <w:lang w:eastAsia="de-CH"/>
        </w:rPr>
        <w:t xml:space="preserve"> </w:t>
      </w:r>
    </w:p>
    <w:p w14:paraId="56EA9064" w14:textId="362145D8" w:rsidR="008215CF" w:rsidRPr="006F4368" w:rsidRDefault="008215CF" w:rsidP="008215CF">
      <w:pPr>
        <w:tabs>
          <w:tab w:val="left" w:pos="567"/>
          <w:tab w:val="left" w:pos="5103"/>
        </w:tabs>
        <w:spacing w:before="240" w:after="60" w:line="240" w:lineRule="auto"/>
        <w:rPr>
          <w:b/>
          <w:noProof/>
          <w:lang w:eastAsia="de-CH"/>
        </w:rPr>
      </w:pPr>
      <w:r w:rsidRPr="006F4368">
        <w:rPr>
          <w:b/>
          <w:noProof/>
          <w:lang w:eastAsia="de-CH"/>
        </w:rPr>
        <w:t>E</w:t>
      </w:r>
      <w:r>
        <w:rPr>
          <w:b/>
          <w:noProof/>
          <w:lang w:eastAsia="de-CH"/>
        </w:rPr>
        <w:t>1</w:t>
      </w:r>
      <w:r w:rsidRPr="006F4368">
        <w:rPr>
          <w:b/>
          <w:noProof/>
          <w:lang w:eastAsia="de-CH"/>
        </w:rPr>
        <w:t xml:space="preserve"> </w:t>
      </w:r>
      <w:r>
        <w:rPr>
          <w:b/>
          <w:noProof/>
          <w:lang w:eastAsia="de-CH"/>
        </w:rPr>
        <w:t>Anbietreferenzen</w:t>
      </w:r>
    </w:p>
    <w:p w14:paraId="7FB22E7B" w14:textId="77777777" w:rsidR="008215CF" w:rsidRPr="004F3687" w:rsidRDefault="008215CF" w:rsidP="008215CF">
      <w:pPr>
        <w:tabs>
          <w:tab w:val="left" w:pos="567"/>
          <w:tab w:val="left" w:pos="5103"/>
        </w:tabs>
        <w:spacing w:before="240" w:after="60" w:line="240" w:lineRule="auto"/>
        <w:rPr>
          <w:b/>
          <w:noProof/>
          <w:lang w:eastAsia="de-CH"/>
        </w:rPr>
      </w:pPr>
      <w:r w:rsidRPr="004F3687">
        <w:rPr>
          <w:b/>
          <w:noProof/>
          <w:lang w:eastAsia="de-CH"/>
        </w:rPr>
        <w:t>Detailangaben Referenz</w:t>
      </w:r>
      <w:r>
        <w:rPr>
          <w:b/>
          <w:noProof/>
          <w:lang w:eastAsia="de-CH"/>
        </w:rPr>
        <w:t>projekt 1</w:t>
      </w:r>
    </w:p>
    <w:p w14:paraId="71AE22EF" w14:textId="77777777" w:rsidR="008215CF" w:rsidRDefault="008215CF" w:rsidP="008215CF">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407F2D93" w14:textId="77777777" w:rsidR="008215CF" w:rsidRDefault="008215CF" w:rsidP="008215CF">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6A0438E4" w14:textId="77777777" w:rsidR="008215CF" w:rsidRDefault="008215CF" w:rsidP="008215CF">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027D7B5A" w14:textId="5C70C5BC" w:rsidR="00C463DF" w:rsidRDefault="00C463DF" w:rsidP="00C463DF">
      <w:pPr>
        <w:tabs>
          <w:tab w:val="left" w:pos="567"/>
          <w:tab w:val="left" w:pos="3969"/>
        </w:tabs>
        <w:spacing w:before="240" w:after="60" w:line="240" w:lineRule="auto"/>
        <w:rPr>
          <w:noProof/>
          <w:lang w:eastAsia="de-CH"/>
        </w:rPr>
      </w:pPr>
      <w:r>
        <w:rPr>
          <w:noProof/>
          <w:lang w:eastAsia="de-CH"/>
        </w:rPr>
        <w:t>Ca. Bausumme</w:t>
      </w:r>
      <w:r>
        <w:rPr>
          <w:noProof/>
          <w:lang w:eastAsia="de-CH"/>
        </w:rPr>
        <w:tab/>
        <w:t>………………………………………………………………..</w:t>
      </w:r>
    </w:p>
    <w:p w14:paraId="3F077086" w14:textId="79287AFC" w:rsidR="008215CF" w:rsidRDefault="008215CF" w:rsidP="008215CF">
      <w:pPr>
        <w:tabs>
          <w:tab w:val="left" w:pos="567"/>
          <w:tab w:val="left" w:pos="3969"/>
        </w:tabs>
        <w:spacing w:before="240" w:after="60" w:line="240" w:lineRule="auto"/>
        <w:rPr>
          <w:noProof/>
          <w:lang w:eastAsia="de-CH"/>
        </w:rPr>
      </w:pPr>
      <w:r>
        <w:rPr>
          <w:noProof/>
          <w:lang w:eastAsia="de-CH"/>
        </w:rPr>
        <w:t xml:space="preserve">Ca. </w:t>
      </w:r>
      <w:r w:rsidR="00C463DF">
        <w:rPr>
          <w:noProof/>
          <w:lang w:eastAsia="de-CH"/>
        </w:rPr>
        <w:t>Bausumme</w:t>
      </w:r>
      <w:r>
        <w:rPr>
          <w:noProof/>
          <w:lang w:eastAsia="de-CH"/>
        </w:rPr>
        <w:t xml:space="preserve"> G</w:t>
      </w:r>
      <w:r w:rsidR="00C463DF">
        <w:rPr>
          <w:noProof/>
          <w:lang w:eastAsia="de-CH"/>
        </w:rPr>
        <w:t>ebäudautomation</w:t>
      </w:r>
      <w:r>
        <w:rPr>
          <w:noProof/>
          <w:lang w:eastAsia="de-CH"/>
        </w:rPr>
        <w:tab/>
        <w:t>………………………………………………………………..</w:t>
      </w:r>
    </w:p>
    <w:p w14:paraId="1B749B86" w14:textId="77777777" w:rsidR="008215CF" w:rsidRDefault="008215CF" w:rsidP="008215CF">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784F9584" w14:textId="77777777" w:rsidR="008215CF" w:rsidRDefault="008215CF" w:rsidP="008215CF">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2027EDE1" w14:textId="77777777" w:rsidR="008215CF" w:rsidRDefault="008215CF" w:rsidP="008215CF">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36DD8D35" w14:textId="77777777" w:rsidR="008215CF" w:rsidRDefault="008215CF" w:rsidP="008215CF">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6C7EF421" w14:textId="77777777" w:rsidR="008215CF" w:rsidRDefault="008215CF" w:rsidP="008215CF">
      <w:pPr>
        <w:tabs>
          <w:tab w:val="left" w:pos="567"/>
          <w:tab w:val="left" w:pos="5103"/>
        </w:tabs>
        <w:spacing w:before="240" w:after="60" w:line="240" w:lineRule="auto"/>
        <w:rPr>
          <w:noProof/>
          <w:lang w:eastAsia="de-CH"/>
        </w:rPr>
      </w:pPr>
      <w:r w:rsidRPr="003D788C">
        <w:rPr>
          <w:noProof/>
          <w:lang w:eastAsia="de-CH"/>
        </w:rPr>
        <w:t>Kurzbeschrieb der Aufgabe und Verantwortung de</w:t>
      </w:r>
      <w:r>
        <w:rPr>
          <w:noProof/>
          <w:lang w:eastAsia="de-CH"/>
        </w:rPr>
        <w:t>s Anbieters</w:t>
      </w:r>
      <w:r w:rsidRPr="003D788C">
        <w:rPr>
          <w:noProof/>
          <w:lang w:eastAsia="de-CH"/>
        </w:rPr>
        <w:t>:</w:t>
      </w:r>
    </w:p>
    <w:p w14:paraId="5D6899EF"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10E66116"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712734BF"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081F8697"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3C7B046E"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5665C4EE" w14:textId="77777777" w:rsidR="008215CF" w:rsidRDefault="008215CF" w:rsidP="008215CF">
      <w:pPr>
        <w:tabs>
          <w:tab w:val="left" w:pos="567"/>
          <w:tab w:val="left" w:pos="5103"/>
        </w:tabs>
        <w:spacing w:before="240" w:after="60" w:line="240" w:lineRule="auto"/>
        <w:rPr>
          <w:noProof/>
          <w:lang w:eastAsia="de-CH"/>
        </w:rPr>
      </w:pPr>
      <w:r w:rsidRPr="00961510">
        <w:rPr>
          <w:noProof/>
          <w:lang w:eastAsia="de-CH"/>
        </w:rPr>
        <w:t>Warum ist dieser Referenzauftrag ein gutes Beispiel, um die Leistungsfähigkeit des Anbieters darzustellen? Kurze</w:t>
      </w:r>
      <w:r>
        <w:rPr>
          <w:noProof/>
          <w:lang w:eastAsia="de-CH"/>
        </w:rPr>
        <w:t xml:space="preserve"> </w:t>
      </w:r>
      <w:r w:rsidRPr="00961510">
        <w:rPr>
          <w:noProof/>
          <w:lang w:eastAsia="de-CH"/>
        </w:rPr>
        <w:t>Begründung:</w:t>
      </w:r>
    </w:p>
    <w:p w14:paraId="1940B78E"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2CE74F0"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2568F76D"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46E8DB14"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E2956DE"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42F6833A"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1487D4CE" w14:textId="77777777" w:rsidR="00C463DF" w:rsidRDefault="00C463DF">
      <w:pPr>
        <w:spacing w:line="240" w:lineRule="auto"/>
        <w:rPr>
          <w:b/>
          <w:noProof/>
          <w:lang w:eastAsia="de-CH"/>
        </w:rPr>
      </w:pPr>
      <w:r>
        <w:rPr>
          <w:b/>
          <w:noProof/>
          <w:lang w:eastAsia="de-CH"/>
        </w:rPr>
        <w:br w:type="page"/>
      </w:r>
    </w:p>
    <w:p w14:paraId="06151639" w14:textId="34E6C7B2" w:rsidR="008215CF" w:rsidRPr="004F3687" w:rsidRDefault="008215CF" w:rsidP="008215CF">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projekt 2</w:t>
      </w:r>
    </w:p>
    <w:p w14:paraId="0A9BEE39" w14:textId="77777777" w:rsidR="009230F7" w:rsidRDefault="009230F7" w:rsidP="009230F7">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1B0EA859" w14:textId="77777777" w:rsidR="009230F7" w:rsidRDefault="009230F7" w:rsidP="009230F7">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1C5D152F" w14:textId="77777777" w:rsidR="009230F7" w:rsidRDefault="009230F7" w:rsidP="009230F7">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3A025E0D" w14:textId="77777777" w:rsidR="009230F7" w:rsidRDefault="009230F7" w:rsidP="009230F7">
      <w:pPr>
        <w:tabs>
          <w:tab w:val="left" w:pos="567"/>
          <w:tab w:val="left" w:pos="3969"/>
        </w:tabs>
        <w:spacing w:before="240" w:after="60" w:line="240" w:lineRule="auto"/>
        <w:rPr>
          <w:noProof/>
          <w:lang w:eastAsia="de-CH"/>
        </w:rPr>
      </w:pPr>
      <w:r>
        <w:rPr>
          <w:noProof/>
          <w:lang w:eastAsia="de-CH"/>
        </w:rPr>
        <w:t>Ca. Bausumme</w:t>
      </w:r>
      <w:r>
        <w:rPr>
          <w:noProof/>
          <w:lang w:eastAsia="de-CH"/>
        </w:rPr>
        <w:tab/>
        <w:t>………………………………………………………………..</w:t>
      </w:r>
    </w:p>
    <w:p w14:paraId="07DEF87C" w14:textId="77777777" w:rsidR="009230F7" w:rsidRDefault="009230F7" w:rsidP="009230F7">
      <w:pPr>
        <w:tabs>
          <w:tab w:val="left" w:pos="567"/>
          <w:tab w:val="left" w:pos="3969"/>
        </w:tabs>
        <w:spacing w:before="240" w:after="60" w:line="240" w:lineRule="auto"/>
        <w:rPr>
          <w:noProof/>
          <w:lang w:eastAsia="de-CH"/>
        </w:rPr>
      </w:pPr>
      <w:r>
        <w:rPr>
          <w:noProof/>
          <w:lang w:eastAsia="de-CH"/>
        </w:rPr>
        <w:t>Ca. Bausumme Gebäudautomation</w:t>
      </w:r>
      <w:r>
        <w:rPr>
          <w:noProof/>
          <w:lang w:eastAsia="de-CH"/>
        </w:rPr>
        <w:tab/>
        <w:t>………………………………………………………………..</w:t>
      </w:r>
    </w:p>
    <w:p w14:paraId="0FEF65C5" w14:textId="77777777" w:rsidR="009230F7" w:rsidRDefault="009230F7" w:rsidP="009230F7">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6E1FFD4C" w14:textId="77777777" w:rsidR="009230F7" w:rsidRDefault="009230F7" w:rsidP="009230F7">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5C45386E" w14:textId="77777777" w:rsidR="009230F7" w:rsidRDefault="009230F7" w:rsidP="009230F7">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6692BC7C" w14:textId="77777777" w:rsidR="009230F7" w:rsidRDefault="009230F7" w:rsidP="009230F7">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2655C9CC" w14:textId="77777777" w:rsidR="009230F7" w:rsidRDefault="009230F7" w:rsidP="009230F7">
      <w:pPr>
        <w:tabs>
          <w:tab w:val="left" w:pos="567"/>
          <w:tab w:val="left" w:pos="5103"/>
        </w:tabs>
        <w:spacing w:before="240" w:after="60" w:line="240" w:lineRule="auto"/>
        <w:rPr>
          <w:noProof/>
          <w:lang w:eastAsia="de-CH"/>
        </w:rPr>
      </w:pPr>
      <w:r w:rsidRPr="003D788C">
        <w:rPr>
          <w:noProof/>
          <w:lang w:eastAsia="de-CH"/>
        </w:rPr>
        <w:t>Kurzbeschrieb der Aufgabe und Verantwortung de</w:t>
      </w:r>
      <w:r>
        <w:rPr>
          <w:noProof/>
          <w:lang w:eastAsia="de-CH"/>
        </w:rPr>
        <w:t>s Anbieters</w:t>
      </w:r>
      <w:r w:rsidRPr="003D788C">
        <w:rPr>
          <w:noProof/>
          <w:lang w:eastAsia="de-CH"/>
        </w:rPr>
        <w:t>:</w:t>
      </w:r>
    </w:p>
    <w:p w14:paraId="442B6E67"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51373058"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4D469262"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276AA174"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40C0AF8A"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3B1B1727" w14:textId="77777777" w:rsidR="009230F7" w:rsidRDefault="009230F7" w:rsidP="009230F7">
      <w:pPr>
        <w:tabs>
          <w:tab w:val="left" w:pos="567"/>
          <w:tab w:val="left" w:pos="5103"/>
        </w:tabs>
        <w:spacing w:before="240" w:after="60" w:line="240" w:lineRule="auto"/>
        <w:rPr>
          <w:noProof/>
          <w:lang w:eastAsia="de-CH"/>
        </w:rPr>
      </w:pPr>
      <w:r w:rsidRPr="00961510">
        <w:rPr>
          <w:noProof/>
          <w:lang w:eastAsia="de-CH"/>
        </w:rPr>
        <w:t>Warum ist dieser Referenzauftrag ein gutes Beispiel, um die Leistungsfähigkeit des Anbieters darzustellen? Kurze</w:t>
      </w:r>
      <w:r>
        <w:rPr>
          <w:noProof/>
          <w:lang w:eastAsia="de-CH"/>
        </w:rPr>
        <w:t xml:space="preserve"> </w:t>
      </w:r>
      <w:r w:rsidRPr="00961510">
        <w:rPr>
          <w:noProof/>
          <w:lang w:eastAsia="de-CH"/>
        </w:rPr>
        <w:t>Begründung:</w:t>
      </w:r>
    </w:p>
    <w:p w14:paraId="1953FABA"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45C676F4"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69CE501F"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2AE49B2A"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1F21754C"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619DB2AF" w14:textId="77777777" w:rsidR="009230F7" w:rsidRDefault="009230F7" w:rsidP="009230F7">
      <w:pPr>
        <w:tabs>
          <w:tab w:val="left" w:pos="567"/>
          <w:tab w:val="left" w:pos="5103"/>
        </w:tabs>
        <w:spacing w:before="240" w:after="60" w:line="240" w:lineRule="auto"/>
        <w:rPr>
          <w:noProof/>
          <w:lang w:eastAsia="de-CH"/>
        </w:rPr>
      </w:pPr>
      <w:r>
        <w:rPr>
          <w:noProof/>
          <w:lang w:eastAsia="de-CH"/>
        </w:rPr>
        <w:t>.................................................................................................................................................................</w:t>
      </w:r>
    </w:p>
    <w:p w14:paraId="3D560116" w14:textId="77777777" w:rsidR="008215CF" w:rsidRDefault="008215CF" w:rsidP="008215CF">
      <w:pPr>
        <w:spacing w:line="240" w:lineRule="auto"/>
        <w:rPr>
          <w:noProof/>
          <w:lang w:eastAsia="de-CH"/>
        </w:rPr>
      </w:pPr>
      <w:r>
        <w:rPr>
          <w:noProof/>
          <w:lang w:eastAsia="de-CH"/>
        </w:rPr>
        <w:br w:type="page"/>
      </w:r>
    </w:p>
    <w:p w14:paraId="016BBD87" w14:textId="4865BBBD" w:rsidR="008215CF" w:rsidRPr="004F3687" w:rsidRDefault="008215CF" w:rsidP="008215CF">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 xml:space="preserve">projekt </w:t>
      </w:r>
      <w:r w:rsidR="00C463DF">
        <w:rPr>
          <w:b/>
          <w:noProof/>
          <w:lang w:eastAsia="de-CH"/>
        </w:rPr>
        <w:t>3</w:t>
      </w:r>
    </w:p>
    <w:p w14:paraId="1D52931A" w14:textId="77777777" w:rsidR="008215CF" w:rsidRDefault="008215CF" w:rsidP="008215CF">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03E202A0" w14:textId="77777777" w:rsidR="008215CF" w:rsidRDefault="008215CF" w:rsidP="008215CF">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108B5941" w14:textId="77777777" w:rsidR="008215CF" w:rsidRDefault="008215CF" w:rsidP="008215CF">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4CEBD962" w14:textId="77777777" w:rsidR="008215CF" w:rsidRDefault="008215CF" w:rsidP="008215CF">
      <w:pPr>
        <w:tabs>
          <w:tab w:val="left" w:pos="567"/>
          <w:tab w:val="left" w:pos="3969"/>
        </w:tabs>
        <w:spacing w:before="240" w:after="60" w:line="240" w:lineRule="auto"/>
        <w:rPr>
          <w:noProof/>
          <w:lang w:eastAsia="de-CH"/>
        </w:rPr>
      </w:pPr>
      <w:r>
        <w:rPr>
          <w:noProof/>
          <w:lang w:eastAsia="de-CH"/>
        </w:rPr>
        <w:t>Ca. Auftragssumme GA-Fachplaner</w:t>
      </w:r>
      <w:r>
        <w:rPr>
          <w:noProof/>
          <w:lang w:eastAsia="de-CH"/>
        </w:rPr>
        <w:tab/>
        <w:t>………………………………………………………………..</w:t>
      </w:r>
    </w:p>
    <w:p w14:paraId="0EFF60BB" w14:textId="77777777" w:rsidR="008215CF" w:rsidRDefault="008215CF" w:rsidP="008215CF">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762E92BD" w14:textId="77777777" w:rsidR="008215CF" w:rsidRDefault="008215CF" w:rsidP="008215CF">
      <w:pPr>
        <w:tabs>
          <w:tab w:val="left" w:pos="567"/>
          <w:tab w:val="left" w:pos="3969"/>
        </w:tabs>
        <w:spacing w:before="240" w:after="60" w:line="240" w:lineRule="auto"/>
        <w:rPr>
          <w:noProof/>
          <w:lang w:eastAsia="de-CH"/>
        </w:rPr>
      </w:pPr>
      <w:r>
        <w:rPr>
          <w:noProof/>
          <w:lang w:eastAsia="de-CH"/>
        </w:rPr>
        <w:t>Anzahl BACnet-Objekte</w:t>
      </w:r>
      <w:r>
        <w:rPr>
          <w:noProof/>
          <w:lang w:eastAsia="de-CH"/>
        </w:rPr>
        <w:tab/>
        <w:t>………………………………………………………………..</w:t>
      </w:r>
    </w:p>
    <w:p w14:paraId="73C04E53" w14:textId="77777777" w:rsidR="008215CF" w:rsidRDefault="008215CF" w:rsidP="008215CF">
      <w:pPr>
        <w:tabs>
          <w:tab w:val="left" w:pos="567"/>
          <w:tab w:val="left" w:pos="3969"/>
        </w:tabs>
        <w:spacing w:before="240" w:after="60" w:line="240" w:lineRule="auto"/>
        <w:rPr>
          <w:noProof/>
          <w:lang w:eastAsia="de-CH"/>
        </w:rPr>
      </w:pPr>
      <w:r>
        <w:rPr>
          <w:noProof/>
          <w:lang w:eastAsia="de-CH"/>
        </w:rPr>
        <w:t>Unternehmer Leitebene</w:t>
      </w:r>
      <w:r>
        <w:rPr>
          <w:noProof/>
          <w:lang w:eastAsia="de-CH"/>
        </w:rPr>
        <w:tab/>
        <w:t>………………………………………………………………..</w:t>
      </w:r>
    </w:p>
    <w:p w14:paraId="3389B51F" w14:textId="77777777" w:rsidR="008215CF" w:rsidRDefault="008215CF" w:rsidP="008215CF">
      <w:pPr>
        <w:tabs>
          <w:tab w:val="left" w:pos="567"/>
          <w:tab w:val="left" w:pos="3969"/>
        </w:tabs>
        <w:spacing w:before="240" w:after="60" w:line="240" w:lineRule="auto"/>
        <w:rPr>
          <w:noProof/>
          <w:lang w:eastAsia="de-CH"/>
        </w:rPr>
      </w:pPr>
      <w:r>
        <w:rPr>
          <w:noProof/>
          <w:lang w:eastAsia="de-CH"/>
        </w:rPr>
        <w:t>Unternehmer Automationsstationen</w:t>
      </w:r>
      <w:r>
        <w:rPr>
          <w:noProof/>
          <w:lang w:eastAsia="de-CH"/>
        </w:rPr>
        <w:tab/>
        <w:t>………………………………………………………………..</w:t>
      </w:r>
    </w:p>
    <w:p w14:paraId="44F6408D" w14:textId="77777777" w:rsidR="008215CF" w:rsidRDefault="008215CF" w:rsidP="008215CF">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36173658" w14:textId="77777777" w:rsidR="008215CF" w:rsidRDefault="008215CF" w:rsidP="008215CF">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338C8EA2" w14:textId="77777777" w:rsidR="008215CF" w:rsidRDefault="008215CF" w:rsidP="008215CF">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3248AD53" w14:textId="77777777" w:rsidR="008215CF" w:rsidRDefault="008215CF" w:rsidP="008215CF">
      <w:pPr>
        <w:tabs>
          <w:tab w:val="left" w:pos="567"/>
          <w:tab w:val="left" w:pos="5103"/>
        </w:tabs>
        <w:spacing w:before="240" w:after="60" w:line="240" w:lineRule="auto"/>
        <w:rPr>
          <w:noProof/>
          <w:lang w:eastAsia="de-CH"/>
        </w:rPr>
      </w:pPr>
      <w:r w:rsidRPr="003D788C">
        <w:rPr>
          <w:noProof/>
          <w:lang w:eastAsia="de-CH"/>
        </w:rPr>
        <w:t>Kurzbeschrieb der Aufgabe und Verantwortung de</w:t>
      </w:r>
      <w:r>
        <w:rPr>
          <w:noProof/>
          <w:lang w:eastAsia="de-CH"/>
        </w:rPr>
        <w:t>s Anbieters</w:t>
      </w:r>
      <w:r w:rsidRPr="003D788C">
        <w:rPr>
          <w:noProof/>
          <w:lang w:eastAsia="de-CH"/>
        </w:rPr>
        <w:t>:</w:t>
      </w:r>
    </w:p>
    <w:p w14:paraId="292E2624"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A79F683"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3F2EBB6"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79498313"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14366791"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062FDC4D" w14:textId="77777777" w:rsidR="008215CF" w:rsidRDefault="008215CF" w:rsidP="008215CF">
      <w:pPr>
        <w:tabs>
          <w:tab w:val="left" w:pos="567"/>
          <w:tab w:val="left" w:pos="5103"/>
        </w:tabs>
        <w:spacing w:before="240" w:after="60" w:line="240" w:lineRule="auto"/>
        <w:rPr>
          <w:noProof/>
          <w:lang w:eastAsia="de-CH"/>
        </w:rPr>
      </w:pPr>
      <w:r w:rsidRPr="00961510">
        <w:rPr>
          <w:noProof/>
          <w:lang w:eastAsia="de-CH"/>
        </w:rPr>
        <w:t>Warum ist dieser Referenzauftrag ein gutes Beispiel, um die Leistungsfähigkeit des Anbieters darzustellen? Kurze</w:t>
      </w:r>
      <w:r>
        <w:rPr>
          <w:noProof/>
          <w:lang w:eastAsia="de-CH"/>
        </w:rPr>
        <w:t xml:space="preserve"> </w:t>
      </w:r>
      <w:r w:rsidRPr="00961510">
        <w:rPr>
          <w:noProof/>
          <w:lang w:eastAsia="de-CH"/>
        </w:rPr>
        <w:t>Begründung:</w:t>
      </w:r>
    </w:p>
    <w:p w14:paraId="75233968"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35E36E7"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306D19F4"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4897DE7"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09B00613"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40E5C3BF"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7272B06A" w14:textId="77777777" w:rsidR="00C463DF" w:rsidRDefault="00C463DF">
      <w:pPr>
        <w:spacing w:line="240" w:lineRule="auto"/>
        <w:rPr>
          <w:b/>
          <w:noProof/>
          <w:lang w:eastAsia="de-CH"/>
        </w:rPr>
      </w:pPr>
      <w:r>
        <w:rPr>
          <w:b/>
          <w:noProof/>
          <w:lang w:eastAsia="de-CH"/>
        </w:rPr>
        <w:br w:type="page"/>
      </w:r>
    </w:p>
    <w:p w14:paraId="49933CBE" w14:textId="6A8E5C2A" w:rsidR="008215CF" w:rsidRPr="004F3687" w:rsidRDefault="008215CF" w:rsidP="008215CF">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 xml:space="preserve">projekt </w:t>
      </w:r>
      <w:r w:rsidR="00C463DF">
        <w:rPr>
          <w:b/>
          <w:noProof/>
          <w:lang w:eastAsia="de-CH"/>
        </w:rPr>
        <w:t>4</w:t>
      </w:r>
    </w:p>
    <w:p w14:paraId="308E345E" w14:textId="77777777" w:rsidR="008215CF" w:rsidRDefault="008215CF" w:rsidP="008215CF">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5A7BD0D7" w14:textId="77777777" w:rsidR="008215CF" w:rsidRDefault="008215CF" w:rsidP="008215CF">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5B07A803" w14:textId="77777777" w:rsidR="008215CF" w:rsidRDefault="008215CF" w:rsidP="008215CF">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4FC5681C" w14:textId="77777777" w:rsidR="008215CF" w:rsidRDefault="008215CF" w:rsidP="008215CF">
      <w:pPr>
        <w:tabs>
          <w:tab w:val="left" w:pos="567"/>
          <w:tab w:val="left" w:pos="3969"/>
        </w:tabs>
        <w:spacing w:before="240" w:after="60" w:line="240" w:lineRule="auto"/>
        <w:rPr>
          <w:noProof/>
          <w:lang w:eastAsia="de-CH"/>
        </w:rPr>
      </w:pPr>
      <w:r>
        <w:rPr>
          <w:noProof/>
          <w:lang w:eastAsia="de-CH"/>
        </w:rPr>
        <w:t>Ca. Auftragssumme GA-Fachplaner</w:t>
      </w:r>
      <w:r>
        <w:rPr>
          <w:noProof/>
          <w:lang w:eastAsia="de-CH"/>
        </w:rPr>
        <w:tab/>
        <w:t>………………………………………………………………..</w:t>
      </w:r>
    </w:p>
    <w:p w14:paraId="6337DF06" w14:textId="77777777" w:rsidR="008215CF" w:rsidRDefault="008215CF" w:rsidP="008215CF">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7173D5C0" w14:textId="77777777" w:rsidR="008215CF" w:rsidRDefault="008215CF" w:rsidP="008215CF">
      <w:pPr>
        <w:tabs>
          <w:tab w:val="left" w:pos="567"/>
          <w:tab w:val="left" w:pos="3969"/>
        </w:tabs>
        <w:spacing w:before="240" w:after="60" w:line="240" w:lineRule="auto"/>
        <w:rPr>
          <w:noProof/>
          <w:lang w:eastAsia="de-CH"/>
        </w:rPr>
      </w:pPr>
      <w:r>
        <w:rPr>
          <w:noProof/>
          <w:lang w:eastAsia="de-CH"/>
        </w:rPr>
        <w:t>Anzahl BACnet-Objekte</w:t>
      </w:r>
      <w:r>
        <w:rPr>
          <w:noProof/>
          <w:lang w:eastAsia="de-CH"/>
        </w:rPr>
        <w:tab/>
        <w:t>………………………………………………………………..</w:t>
      </w:r>
    </w:p>
    <w:p w14:paraId="03DC0829" w14:textId="77777777" w:rsidR="008215CF" w:rsidRDefault="008215CF" w:rsidP="008215CF">
      <w:pPr>
        <w:tabs>
          <w:tab w:val="left" w:pos="567"/>
          <w:tab w:val="left" w:pos="3969"/>
        </w:tabs>
        <w:spacing w:before="240" w:after="60" w:line="240" w:lineRule="auto"/>
        <w:rPr>
          <w:noProof/>
          <w:lang w:eastAsia="de-CH"/>
        </w:rPr>
      </w:pPr>
      <w:r>
        <w:rPr>
          <w:noProof/>
          <w:lang w:eastAsia="de-CH"/>
        </w:rPr>
        <w:t>Unternehmer Leitebene</w:t>
      </w:r>
      <w:r>
        <w:rPr>
          <w:noProof/>
          <w:lang w:eastAsia="de-CH"/>
        </w:rPr>
        <w:tab/>
        <w:t>………………………………………………………………..</w:t>
      </w:r>
    </w:p>
    <w:p w14:paraId="2B31C578" w14:textId="77777777" w:rsidR="008215CF" w:rsidRDefault="008215CF" w:rsidP="008215CF">
      <w:pPr>
        <w:tabs>
          <w:tab w:val="left" w:pos="567"/>
          <w:tab w:val="left" w:pos="3969"/>
        </w:tabs>
        <w:spacing w:before="240" w:after="60" w:line="240" w:lineRule="auto"/>
        <w:rPr>
          <w:noProof/>
          <w:lang w:eastAsia="de-CH"/>
        </w:rPr>
      </w:pPr>
      <w:r>
        <w:rPr>
          <w:noProof/>
          <w:lang w:eastAsia="de-CH"/>
        </w:rPr>
        <w:t>Unternehmer Automationsstationen</w:t>
      </w:r>
      <w:r>
        <w:rPr>
          <w:noProof/>
          <w:lang w:eastAsia="de-CH"/>
        </w:rPr>
        <w:tab/>
        <w:t>………………………………………………………………..</w:t>
      </w:r>
    </w:p>
    <w:p w14:paraId="2F714564" w14:textId="77777777" w:rsidR="008215CF" w:rsidRDefault="008215CF" w:rsidP="008215CF">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277FDB08" w14:textId="77777777" w:rsidR="008215CF" w:rsidRDefault="008215CF" w:rsidP="008215CF">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6F02833E" w14:textId="77777777" w:rsidR="008215CF" w:rsidRDefault="008215CF" w:rsidP="008215CF">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4E71CA59" w14:textId="77777777" w:rsidR="008215CF" w:rsidRDefault="008215CF" w:rsidP="008215CF">
      <w:pPr>
        <w:tabs>
          <w:tab w:val="left" w:pos="567"/>
          <w:tab w:val="left" w:pos="5103"/>
        </w:tabs>
        <w:spacing w:before="240" w:after="60" w:line="240" w:lineRule="auto"/>
        <w:rPr>
          <w:noProof/>
          <w:lang w:eastAsia="de-CH"/>
        </w:rPr>
      </w:pPr>
      <w:r w:rsidRPr="003D788C">
        <w:rPr>
          <w:noProof/>
          <w:lang w:eastAsia="de-CH"/>
        </w:rPr>
        <w:t>Kurzbeschrieb der Aufgabe und Verantwortung de</w:t>
      </w:r>
      <w:r>
        <w:rPr>
          <w:noProof/>
          <w:lang w:eastAsia="de-CH"/>
        </w:rPr>
        <w:t>s</w:t>
      </w:r>
      <w:r w:rsidRPr="003D788C">
        <w:rPr>
          <w:noProof/>
          <w:lang w:eastAsia="de-CH"/>
        </w:rPr>
        <w:t xml:space="preserve"> </w:t>
      </w:r>
      <w:r>
        <w:rPr>
          <w:noProof/>
          <w:lang w:eastAsia="de-CH"/>
        </w:rPr>
        <w:t>Anbieters</w:t>
      </w:r>
      <w:r w:rsidRPr="003D788C">
        <w:rPr>
          <w:noProof/>
          <w:lang w:eastAsia="de-CH"/>
        </w:rPr>
        <w:t>:</w:t>
      </w:r>
    </w:p>
    <w:p w14:paraId="7E6C96AA"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26DCEBE6"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04529F04"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70AB025D"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6B86A68A"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27AFE69C" w14:textId="77777777" w:rsidR="008215CF" w:rsidRDefault="008215CF" w:rsidP="008215CF">
      <w:pPr>
        <w:tabs>
          <w:tab w:val="left" w:pos="567"/>
          <w:tab w:val="left" w:pos="5103"/>
        </w:tabs>
        <w:spacing w:before="240" w:after="60" w:line="240" w:lineRule="auto"/>
        <w:rPr>
          <w:noProof/>
          <w:lang w:eastAsia="de-CH"/>
        </w:rPr>
      </w:pPr>
      <w:r w:rsidRPr="00961510">
        <w:rPr>
          <w:noProof/>
          <w:lang w:eastAsia="de-CH"/>
        </w:rPr>
        <w:t>Warum ist dieser Referenzauftrag ein gutes Beispiel, um die Leistungsfähigkeit des Anbieters darzustellen? Kurze</w:t>
      </w:r>
      <w:r>
        <w:rPr>
          <w:noProof/>
          <w:lang w:eastAsia="de-CH"/>
        </w:rPr>
        <w:t xml:space="preserve"> </w:t>
      </w:r>
      <w:r w:rsidRPr="00961510">
        <w:rPr>
          <w:noProof/>
          <w:lang w:eastAsia="de-CH"/>
        </w:rPr>
        <w:t>Begründung:</w:t>
      </w:r>
    </w:p>
    <w:p w14:paraId="222EA67F"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72B615F9"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4E75E85E"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1C60422E"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33D7A4FF"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72E18CA5" w14:textId="77777777" w:rsidR="008215CF" w:rsidRDefault="008215CF" w:rsidP="008215CF">
      <w:pPr>
        <w:tabs>
          <w:tab w:val="left" w:pos="567"/>
          <w:tab w:val="left" w:pos="5103"/>
        </w:tabs>
        <w:spacing w:before="240" w:after="60" w:line="240" w:lineRule="auto"/>
        <w:rPr>
          <w:noProof/>
          <w:lang w:eastAsia="de-CH"/>
        </w:rPr>
      </w:pPr>
      <w:r>
        <w:rPr>
          <w:noProof/>
          <w:lang w:eastAsia="de-CH"/>
        </w:rPr>
        <w:t>.................................................................................................................................................................</w:t>
      </w:r>
    </w:p>
    <w:p w14:paraId="4580FEA2" w14:textId="77777777" w:rsidR="007D6CF2" w:rsidRPr="00037F6F" w:rsidRDefault="007D6CF2" w:rsidP="00037F6F">
      <w:pPr>
        <w:spacing w:line="240" w:lineRule="auto"/>
        <w:rPr>
          <w:noProof/>
          <w:lang w:eastAsia="de-CH"/>
        </w:rPr>
        <w:sectPr w:rsidR="007D6CF2" w:rsidRPr="00037F6F" w:rsidSect="004516E8">
          <w:headerReference w:type="first" r:id="rId15"/>
          <w:pgSz w:w="11906" w:h="16838" w:code="9"/>
          <w:pgMar w:top="2744" w:right="907" w:bottom="1418" w:left="1985" w:header="522" w:footer="811" w:gutter="0"/>
          <w:cols w:space="708"/>
          <w:titlePg/>
          <w:docGrid w:linePitch="360"/>
        </w:sectPr>
      </w:pPr>
    </w:p>
    <w:p w14:paraId="09B00E9F" w14:textId="6D720534" w:rsidR="00A23E26" w:rsidRPr="00D26280" w:rsidRDefault="00A23E26" w:rsidP="00AE1B1F">
      <w:pPr>
        <w:tabs>
          <w:tab w:val="left" w:pos="567"/>
          <w:tab w:val="left" w:pos="5103"/>
        </w:tabs>
        <w:spacing w:before="480" w:after="60" w:line="240" w:lineRule="auto"/>
        <w:rPr>
          <w:b/>
          <w:noProof/>
          <w:sz w:val="28"/>
          <w:szCs w:val="28"/>
          <w:lang w:eastAsia="de-CH"/>
        </w:rPr>
      </w:pPr>
    </w:p>
    <w:p w14:paraId="4CBD96F0" w14:textId="228DE7F2" w:rsidR="006F4368" w:rsidRDefault="006F4368" w:rsidP="006F4368">
      <w:pPr>
        <w:tabs>
          <w:tab w:val="left" w:pos="567"/>
          <w:tab w:val="left" w:pos="5103"/>
        </w:tabs>
        <w:spacing w:before="240" w:after="60" w:line="240" w:lineRule="auto"/>
        <w:rPr>
          <w:b/>
          <w:noProof/>
          <w:lang w:eastAsia="de-CH"/>
        </w:rPr>
      </w:pPr>
      <w:r>
        <w:rPr>
          <w:b/>
          <w:noProof/>
          <w:lang w:eastAsia="de-CH"/>
        </w:rPr>
        <w:t>E</w:t>
      </w:r>
      <w:r w:rsidR="007A0AC8">
        <w:rPr>
          <w:b/>
          <w:noProof/>
          <w:lang w:eastAsia="de-CH"/>
        </w:rPr>
        <w:t>2</w:t>
      </w:r>
      <w:r>
        <w:rPr>
          <w:b/>
          <w:noProof/>
          <w:lang w:eastAsia="de-CH"/>
        </w:rPr>
        <w:t xml:space="preserve"> Mitarbeiterkapazität des Anbieters</w:t>
      </w:r>
    </w:p>
    <w:p w14:paraId="0DB0D381" w14:textId="02E20138" w:rsidR="00215D58" w:rsidRPr="00031103" w:rsidRDefault="00215D58" w:rsidP="00744CB0">
      <w:pPr>
        <w:tabs>
          <w:tab w:val="left" w:pos="567"/>
          <w:tab w:val="left" w:pos="2552"/>
          <w:tab w:val="left" w:pos="3828"/>
          <w:tab w:val="left" w:pos="6237"/>
          <w:tab w:val="left" w:pos="7371"/>
          <w:tab w:val="left" w:pos="8789"/>
          <w:tab w:val="left" w:pos="9923"/>
          <w:tab w:val="left" w:pos="11199"/>
          <w:tab w:val="left" w:pos="12191"/>
        </w:tabs>
        <w:spacing w:before="240" w:after="60" w:line="240" w:lineRule="auto"/>
        <w:rPr>
          <w:noProof/>
          <w:sz w:val="18"/>
          <w:szCs w:val="18"/>
          <w:lang w:eastAsia="de-CH"/>
        </w:rPr>
      </w:pPr>
      <w:r w:rsidRPr="00031103">
        <w:rPr>
          <w:noProof/>
          <w:sz w:val="18"/>
          <w:szCs w:val="18"/>
          <w:lang w:eastAsia="de-CH"/>
        </w:rPr>
        <w:t>Name</w:t>
      </w:r>
      <w:r w:rsidRPr="00031103">
        <w:rPr>
          <w:noProof/>
          <w:sz w:val="18"/>
          <w:szCs w:val="18"/>
          <w:lang w:eastAsia="de-CH"/>
        </w:rPr>
        <w:tab/>
        <w:t>Vorname</w:t>
      </w:r>
      <w:r w:rsidR="002208FE" w:rsidRPr="00253CC7">
        <w:rPr>
          <w:noProof/>
          <w:sz w:val="18"/>
          <w:szCs w:val="18"/>
          <w:vertAlign w:val="superscript"/>
          <w:lang w:eastAsia="de-CH"/>
        </w:rPr>
        <w:t>+</w:t>
      </w:r>
      <w:r w:rsidR="002208FE">
        <w:rPr>
          <w:noProof/>
          <w:sz w:val="18"/>
          <w:szCs w:val="18"/>
          <w:lang w:eastAsia="de-CH"/>
        </w:rPr>
        <w:t xml:space="preserve"> Firma</w:t>
      </w:r>
      <w:r w:rsidRPr="00031103">
        <w:rPr>
          <w:noProof/>
          <w:sz w:val="18"/>
          <w:szCs w:val="18"/>
          <w:lang w:eastAsia="de-CH"/>
        </w:rPr>
        <w:tab/>
        <w:t>Geb. Datum</w:t>
      </w:r>
      <w:r w:rsidRPr="00031103">
        <w:rPr>
          <w:noProof/>
          <w:sz w:val="18"/>
          <w:szCs w:val="18"/>
          <w:lang w:eastAsia="de-CH"/>
        </w:rPr>
        <w:tab/>
        <w:t>Beruf oder</w:t>
      </w:r>
      <w:r w:rsidRPr="00031103">
        <w:rPr>
          <w:noProof/>
          <w:sz w:val="18"/>
          <w:szCs w:val="18"/>
          <w:lang w:eastAsia="de-CH"/>
        </w:rPr>
        <w:tab/>
      </w:r>
      <w:r w:rsidR="00677ED4" w:rsidRPr="00031103">
        <w:rPr>
          <w:noProof/>
          <w:sz w:val="18"/>
          <w:szCs w:val="18"/>
          <w:lang w:eastAsia="de-CH"/>
        </w:rPr>
        <w:t>Abschluss</w:t>
      </w:r>
      <w:r w:rsidR="00677ED4" w:rsidRPr="00031103">
        <w:rPr>
          <w:noProof/>
          <w:sz w:val="18"/>
          <w:szCs w:val="18"/>
          <w:lang w:eastAsia="de-CH"/>
        </w:rPr>
        <w:tab/>
      </w:r>
      <w:r w:rsidR="00744CB0">
        <w:rPr>
          <w:noProof/>
          <w:sz w:val="18"/>
          <w:szCs w:val="18"/>
          <w:lang w:eastAsia="de-CH"/>
        </w:rPr>
        <w:t>Anzahl Projekte</w:t>
      </w:r>
      <w:r w:rsidRPr="00031103">
        <w:rPr>
          <w:noProof/>
          <w:sz w:val="18"/>
          <w:szCs w:val="18"/>
          <w:lang w:eastAsia="de-CH"/>
        </w:rPr>
        <w:tab/>
        <w:t xml:space="preserve">Funktion </w:t>
      </w:r>
      <w:r w:rsidRPr="00031103">
        <w:rPr>
          <w:noProof/>
          <w:sz w:val="18"/>
          <w:szCs w:val="18"/>
          <w:lang w:eastAsia="de-CH"/>
        </w:rPr>
        <w:tab/>
      </w:r>
      <w:r w:rsidR="00031103">
        <w:rPr>
          <w:noProof/>
          <w:sz w:val="18"/>
          <w:szCs w:val="18"/>
          <w:lang w:eastAsia="de-CH"/>
        </w:rPr>
        <w:t>Auslastung</w:t>
      </w:r>
      <w:r w:rsidR="00031103">
        <w:rPr>
          <w:noProof/>
          <w:sz w:val="18"/>
          <w:szCs w:val="18"/>
          <w:lang w:eastAsia="de-CH"/>
        </w:rPr>
        <w:tab/>
      </w:r>
      <w:r w:rsidR="00031103" w:rsidRPr="00031103">
        <w:rPr>
          <w:noProof/>
          <w:sz w:val="18"/>
          <w:szCs w:val="18"/>
          <w:lang w:eastAsia="de-CH"/>
        </w:rPr>
        <w:t>KBOB</w:t>
      </w:r>
      <w:r w:rsidR="00031103" w:rsidRPr="00031103">
        <w:rPr>
          <w:noProof/>
          <w:sz w:val="18"/>
          <w:szCs w:val="18"/>
          <w:lang w:eastAsia="de-CH"/>
        </w:rPr>
        <w:tab/>
      </w:r>
      <w:r w:rsidRPr="00031103">
        <w:rPr>
          <w:noProof/>
          <w:sz w:val="18"/>
          <w:szCs w:val="18"/>
          <w:lang w:eastAsia="de-CH"/>
        </w:rPr>
        <w:t>Std-Ansatz</w:t>
      </w:r>
      <w:r w:rsidR="00744CB0">
        <w:rPr>
          <w:noProof/>
          <w:sz w:val="18"/>
          <w:szCs w:val="18"/>
          <w:lang w:eastAsia="de-CH"/>
        </w:rPr>
        <w:br/>
      </w:r>
      <w:r w:rsidR="00744CB0">
        <w:rPr>
          <w:noProof/>
          <w:sz w:val="18"/>
          <w:szCs w:val="18"/>
          <w:lang w:eastAsia="de-CH"/>
        </w:rPr>
        <w:tab/>
      </w:r>
      <w:r w:rsidR="00744CB0">
        <w:rPr>
          <w:noProof/>
          <w:sz w:val="18"/>
          <w:szCs w:val="18"/>
          <w:lang w:eastAsia="de-CH"/>
        </w:rPr>
        <w:tab/>
      </w:r>
      <w:r w:rsidR="00744CB0">
        <w:rPr>
          <w:noProof/>
          <w:sz w:val="18"/>
          <w:szCs w:val="18"/>
          <w:lang w:eastAsia="de-CH"/>
        </w:rPr>
        <w:tab/>
      </w:r>
      <w:r w:rsidR="00744CB0" w:rsidRPr="00031103">
        <w:rPr>
          <w:noProof/>
          <w:sz w:val="18"/>
          <w:szCs w:val="18"/>
          <w:lang w:eastAsia="de-CH"/>
        </w:rPr>
        <w:t>Ausbildung</w:t>
      </w:r>
      <w:r w:rsidR="00744CB0">
        <w:rPr>
          <w:noProof/>
          <w:sz w:val="18"/>
          <w:szCs w:val="18"/>
          <w:lang w:eastAsia="de-CH"/>
        </w:rPr>
        <w:tab/>
      </w:r>
      <w:r w:rsidR="00744CB0">
        <w:rPr>
          <w:noProof/>
          <w:sz w:val="18"/>
          <w:szCs w:val="18"/>
          <w:lang w:eastAsia="de-CH"/>
        </w:rPr>
        <w:tab/>
        <w:t xml:space="preserve">oder </w:t>
      </w:r>
      <w:r w:rsidR="00744CB0" w:rsidRPr="00031103">
        <w:rPr>
          <w:noProof/>
          <w:sz w:val="18"/>
          <w:szCs w:val="18"/>
          <w:lang w:eastAsia="de-CH"/>
        </w:rPr>
        <w:t>Erfahrung</w:t>
      </w:r>
      <w:r w:rsidR="00744CB0">
        <w:rPr>
          <w:noProof/>
          <w:sz w:val="18"/>
          <w:szCs w:val="18"/>
          <w:lang w:eastAsia="de-CH"/>
        </w:rPr>
        <w:tab/>
      </w:r>
      <w:r w:rsidR="00744CB0" w:rsidRPr="00031103">
        <w:rPr>
          <w:noProof/>
          <w:sz w:val="18"/>
          <w:szCs w:val="18"/>
          <w:lang w:eastAsia="de-CH"/>
        </w:rPr>
        <w:t>im Projekt</w:t>
      </w:r>
      <w:r w:rsidR="00744CB0">
        <w:rPr>
          <w:noProof/>
          <w:sz w:val="18"/>
          <w:szCs w:val="18"/>
          <w:lang w:eastAsia="de-CH"/>
        </w:rPr>
        <w:tab/>
        <w:t>durch Projekt*</w:t>
      </w:r>
      <w:r w:rsidR="00744CB0">
        <w:rPr>
          <w:noProof/>
          <w:sz w:val="18"/>
          <w:szCs w:val="18"/>
          <w:lang w:eastAsia="de-CH"/>
        </w:rPr>
        <w:tab/>
      </w:r>
      <w:r w:rsidR="00744CB0" w:rsidRPr="00031103">
        <w:rPr>
          <w:noProof/>
          <w:sz w:val="18"/>
          <w:szCs w:val="18"/>
          <w:lang w:eastAsia="de-CH"/>
        </w:rPr>
        <w:t>Kategorie</w:t>
      </w:r>
      <w:r w:rsidR="00744CB0">
        <w:rPr>
          <w:noProof/>
          <w:sz w:val="18"/>
          <w:szCs w:val="18"/>
          <w:lang w:eastAsia="de-CH"/>
        </w:rPr>
        <w:tab/>
      </w:r>
      <w:r w:rsidR="00744CB0" w:rsidRPr="00031103">
        <w:rPr>
          <w:noProof/>
          <w:sz w:val="18"/>
          <w:szCs w:val="18"/>
          <w:lang w:eastAsia="de-CH"/>
        </w:rPr>
        <w:t>CHF/h</w:t>
      </w:r>
      <w:r w:rsidRPr="00031103">
        <w:rPr>
          <w:noProof/>
          <w:sz w:val="18"/>
          <w:szCs w:val="18"/>
          <w:lang w:eastAsia="de-CH"/>
        </w:rPr>
        <w:br/>
      </w:r>
      <w:r w:rsidRPr="00031103">
        <w:rPr>
          <w:noProof/>
          <w:sz w:val="18"/>
          <w:szCs w:val="18"/>
          <w:lang w:eastAsia="de-CH"/>
        </w:rPr>
        <w:tab/>
      </w:r>
      <w:r w:rsidRPr="00031103">
        <w:rPr>
          <w:noProof/>
          <w:sz w:val="18"/>
          <w:szCs w:val="18"/>
          <w:lang w:eastAsia="de-CH"/>
        </w:rPr>
        <w:tab/>
      </w:r>
      <w:r w:rsidRPr="00031103">
        <w:rPr>
          <w:noProof/>
          <w:sz w:val="18"/>
          <w:szCs w:val="18"/>
          <w:lang w:eastAsia="de-CH"/>
        </w:rPr>
        <w:tab/>
      </w:r>
      <w:r w:rsidRPr="00031103">
        <w:rPr>
          <w:noProof/>
          <w:sz w:val="18"/>
          <w:szCs w:val="18"/>
          <w:lang w:eastAsia="de-CH"/>
        </w:rPr>
        <w:tab/>
      </w:r>
      <w:r w:rsidR="00031103" w:rsidRPr="00031103">
        <w:rPr>
          <w:noProof/>
          <w:sz w:val="18"/>
          <w:szCs w:val="18"/>
          <w:lang w:eastAsia="de-CH"/>
        </w:rPr>
        <w:tab/>
      </w:r>
      <w:r w:rsidR="007F0C48" w:rsidRPr="00031103">
        <w:rPr>
          <w:noProof/>
          <w:sz w:val="18"/>
          <w:szCs w:val="18"/>
          <w:lang w:eastAsia="de-CH"/>
        </w:rPr>
        <w:t>GA-Planung</w:t>
      </w:r>
      <w:r w:rsidRPr="00031103">
        <w:rPr>
          <w:noProof/>
          <w:sz w:val="18"/>
          <w:szCs w:val="18"/>
          <w:lang w:eastAsia="de-CH"/>
        </w:rPr>
        <w:tab/>
      </w:r>
      <w:r w:rsidRPr="00031103">
        <w:rPr>
          <w:noProof/>
          <w:sz w:val="18"/>
          <w:szCs w:val="18"/>
          <w:lang w:eastAsia="de-CH"/>
        </w:rPr>
        <w:tab/>
      </w:r>
      <w:r w:rsidR="00031103">
        <w:rPr>
          <w:noProof/>
          <w:sz w:val="18"/>
          <w:szCs w:val="18"/>
          <w:lang w:eastAsia="de-CH"/>
        </w:rPr>
        <w:tab/>
      </w:r>
      <w:r w:rsidR="00031103" w:rsidRPr="00031103">
        <w:rPr>
          <w:noProof/>
          <w:sz w:val="18"/>
          <w:szCs w:val="18"/>
          <w:lang w:eastAsia="de-CH"/>
        </w:rPr>
        <w:tab/>
      </w:r>
    </w:p>
    <w:p w14:paraId="01625B4D" w14:textId="77777777" w:rsidR="00A710C4" w:rsidRDefault="00A710C4"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355551B2" w14:textId="77777777" w:rsidR="00A710C4" w:rsidRDefault="00A710C4"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53F1BC30" w14:textId="77777777" w:rsidR="00A710C4" w:rsidRDefault="00A710C4"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7BCD5FA1" w14:textId="77777777" w:rsidR="00A710C4" w:rsidRDefault="00A710C4"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4C2A8006" w14:textId="68631E0B" w:rsidR="007F0C48" w:rsidRDefault="007F0C48"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sidR="00031103">
        <w:rPr>
          <w:noProof/>
          <w:lang w:eastAsia="de-CH"/>
        </w:rPr>
        <w:t>………..</w:t>
      </w:r>
      <w:r>
        <w:rPr>
          <w:noProof/>
          <w:lang w:eastAsia="de-CH"/>
        </w:rPr>
        <w:t>……..</w:t>
      </w:r>
      <w:r>
        <w:rPr>
          <w:noProof/>
          <w:lang w:eastAsia="de-CH"/>
        </w:rPr>
        <w:tab/>
        <w:t>…………</w:t>
      </w:r>
      <w:r w:rsidR="00031103">
        <w:rPr>
          <w:noProof/>
          <w:lang w:eastAsia="de-CH"/>
        </w:rPr>
        <w:t>.</w:t>
      </w:r>
      <w:r>
        <w:rPr>
          <w:noProof/>
          <w:lang w:eastAsia="de-CH"/>
        </w:rPr>
        <w:t>.</w:t>
      </w:r>
      <w:r>
        <w:rPr>
          <w:noProof/>
          <w:lang w:eastAsia="de-CH"/>
        </w:rPr>
        <w:tab/>
        <w:t>…………………</w:t>
      </w:r>
      <w:r w:rsidR="00031103">
        <w:rPr>
          <w:noProof/>
          <w:lang w:eastAsia="de-CH"/>
        </w:rPr>
        <w:t>…</w:t>
      </w:r>
      <w:r>
        <w:rPr>
          <w:noProof/>
          <w:lang w:eastAsia="de-CH"/>
        </w:rPr>
        <w:t>…....</w:t>
      </w:r>
      <w:r w:rsidR="00031103">
        <w:rPr>
          <w:noProof/>
          <w:lang w:eastAsia="de-CH"/>
        </w:rPr>
        <w:t>.....</w:t>
      </w:r>
      <w:r>
        <w:rPr>
          <w:noProof/>
          <w:lang w:eastAsia="de-CH"/>
        </w:rPr>
        <w:tab/>
        <w:t>…………</w:t>
      </w:r>
      <w:r>
        <w:rPr>
          <w:noProof/>
          <w:lang w:eastAsia="de-CH"/>
        </w:rPr>
        <w:tab/>
      </w:r>
      <w:r w:rsidR="00031103">
        <w:rPr>
          <w:noProof/>
          <w:lang w:eastAsia="de-CH"/>
        </w:rPr>
        <w:t>…………</w:t>
      </w:r>
      <w:r w:rsidR="00031103">
        <w:rPr>
          <w:noProof/>
          <w:lang w:eastAsia="de-CH"/>
        </w:rPr>
        <w:tab/>
        <w:t>…………..</w:t>
      </w:r>
      <w:r w:rsidR="00031103">
        <w:rPr>
          <w:noProof/>
          <w:lang w:eastAsia="de-CH"/>
        </w:rPr>
        <w:tab/>
        <w:t>………..</w:t>
      </w:r>
      <w:r w:rsidR="00031103">
        <w:rPr>
          <w:noProof/>
          <w:lang w:eastAsia="de-CH"/>
        </w:rPr>
        <w:tab/>
      </w:r>
      <w:r>
        <w:rPr>
          <w:noProof/>
          <w:lang w:eastAsia="de-CH"/>
        </w:rPr>
        <w:t>……</w:t>
      </w:r>
      <w:r w:rsidR="00031103">
        <w:rPr>
          <w:noProof/>
          <w:lang w:eastAsia="de-CH"/>
        </w:rPr>
        <w:t>…..</w:t>
      </w:r>
      <w:r w:rsidR="00031103">
        <w:rPr>
          <w:noProof/>
          <w:lang w:eastAsia="de-CH"/>
        </w:rPr>
        <w:tab/>
        <w:t>…………</w:t>
      </w:r>
    </w:p>
    <w:p w14:paraId="1B622D27" w14:textId="77777777" w:rsidR="00031103" w:rsidRDefault="00031103"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206B0205" w14:textId="77777777" w:rsidR="00031103" w:rsidRDefault="00031103"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44392CEB" w14:textId="77777777" w:rsidR="00031103" w:rsidRDefault="00031103"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45E8EB10" w14:textId="77777777" w:rsidR="00031103" w:rsidRDefault="00031103" w:rsidP="00744CB0">
      <w:pPr>
        <w:tabs>
          <w:tab w:val="left" w:pos="567"/>
          <w:tab w:val="left" w:pos="2552"/>
          <w:tab w:val="left" w:pos="3828"/>
          <w:tab w:val="left" w:pos="5670"/>
          <w:tab w:val="left" w:pos="6237"/>
          <w:tab w:val="left" w:pos="7371"/>
          <w:tab w:val="left" w:pos="8789"/>
          <w:tab w:val="left" w:pos="9923"/>
          <w:tab w:val="left" w:pos="11199"/>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34C382C0" w14:textId="77777777" w:rsidR="00253CC7" w:rsidRDefault="00AE1B1F" w:rsidP="00AE1B1F">
      <w:pPr>
        <w:tabs>
          <w:tab w:val="left" w:pos="567"/>
          <w:tab w:val="left" w:pos="5103"/>
        </w:tabs>
        <w:spacing w:line="240" w:lineRule="auto"/>
        <w:rPr>
          <w:noProof/>
          <w:sz w:val="16"/>
          <w:szCs w:val="16"/>
          <w:lang w:eastAsia="de-CH"/>
        </w:rPr>
      </w:pPr>
      <w:r w:rsidRPr="00AE1B1F">
        <w:rPr>
          <w:noProof/>
          <w:sz w:val="16"/>
          <w:szCs w:val="16"/>
          <w:lang w:eastAsia="de-CH"/>
        </w:rPr>
        <w:t xml:space="preserve">*Anteil </w:t>
      </w:r>
      <w:r>
        <w:rPr>
          <w:noProof/>
          <w:sz w:val="16"/>
          <w:szCs w:val="16"/>
          <w:lang w:eastAsia="de-CH"/>
        </w:rPr>
        <w:t>Auslastung in % zum Arbeitspendum über die Projektdauer</w:t>
      </w:r>
    </w:p>
    <w:p w14:paraId="6166FDF6" w14:textId="12FD4E06" w:rsidR="009160EA" w:rsidRPr="00AE1B1F" w:rsidRDefault="00253CC7" w:rsidP="00AE1B1F">
      <w:pPr>
        <w:tabs>
          <w:tab w:val="left" w:pos="567"/>
          <w:tab w:val="left" w:pos="5103"/>
        </w:tabs>
        <w:spacing w:line="240" w:lineRule="auto"/>
        <w:rPr>
          <w:noProof/>
          <w:sz w:val="16"/>
          <w:szCs w:val="16"/>
          <w:lang w:eastAsia="de-CH"/>
        </w:rPr>
      </w:pPr>
      <w:r w:rsidRPr="00253CC7">
        <w:rPr>
          <w:noProof/>
          <w:sz w:val="16"/>
          <w:szCs w:val="16"/>
          <w:vertAlign w:val="superscript"/>
          <w:lang w:eastAsia="de-CH"/>
        </w:rPr>
        <w:t>+</w:t>
      </w:r>
      <w:r w:rsidR="00C74C72">
        <w:rPr>
          <w:noProof/>
          <w:sz w:val="16"/>
          <w:szCs w:val="16"/>
          <w:lang w:eastAsia="de-CH"/>
        </w:rPr>
        <w:t>Bei</w:t>
      </w:r>
      <w:r>
        <w:rPr>
          <w:noProof/>
          <w:sz w:val="16"/>
          <w:szCs w:val="16"/>
          <w:lang w:eastAsia="de-CH"/>
        </w:rPr>
        <w:t xml:space="preserve"> Mitarbeiter von ev. Subunternehmern</w:t>
      </w:r>
      <w:r w:rsidR="00C74C72">
        <w:rPr>
          <w:noProof/>
          <w:sz w:val="16"/>
          <w:szCs w:val="16"/>
          <w:lang w:eastAsia="de-CH"/>
        </w:rPr>
        <w:t xml:space="preserve">, </w:t>
      </w:r>
      <w:r>
        <w:rPr>
          <w:noProof/>
          <w:sz w:val="16"/>
          <w:szCs w:val="16"/>
          <w:lang w:eastAsia="de-CH"/>
        </w:rPr>
        <w:t>sind dies</w:t>
      </w:r>
      <w:r w:rsidR="00C74C72">
        <w:rPr>
          <w:noProof/>
          <w:sz w:val="16"/>
          <w:szCs w:val="16"/>
          <w:lang w:eastAsia="de-CH"/>
        </w:rPr>
        <w:t>e</w:t>
      </w:r>
      <w:r>
        <w:rPr>
          <w:noProof/>
          <w:sz w:val="16"/>
          <w:szCs w:val="16"/>
          <w:lang w:eastAsia="de-CH"/>
        </w:rPr>
        <w:t xml:space="preserve"> entsprechen</w:t>
      </w:r>
      <w:r w:rsidR="00C74C72">
        <w:rPr>
          <w:noProof/>
          <w:sz w:val="16"/>
          <w:szCs w:val="16"/>
          <w:lang w:eastAsia="de-CH"/>
        </w:rPr>
        <w:t>d</w:t>
      </w:r>
      <w:r>
        <w:rPr>
          <w:noProof/>
          <w:sz w:val="16"/>
          <w:szCs w:val="16"/>
          <w:lang w:eastAsia="de-CH"/>
        </w:rPr>
        <w:t xml:space="preserve"> der Firmen-Nummer (nächste Seite) zu bezeichnen.</w:t>
      </w:r>
      <w:r w:rsidR="009160EA">
        <w:rPr>
          <w:noProof/>
          <w:sz w:val="16"/>
          <w:szCs w:val="16"/>
          <w:lang w:eastAsia="de-CH"/>
        </w:rPr>
        <w:t xml:space="preserve"> </w:t>
      </w:r>
    </w:p>
    <w:p w14:paraId="09F74116" w14:textId="155EFBAA" w:rsidR="00031103" w:rsidRPr="008D4246" w:rsidRDefault="008D4246" w:rsidP="00031103">
      <w:pPr>
        <w:tabs>
          <w:tab w:val="left" w:pos="567"/>
          <w:tab w:val="left" w:pos="5103"/>
        </w:tabs>
        <w:spacing w:before="240" w:after="60" w:line="240" w:lineRule="auto"/>
        <w:rPr>
          <w:noProof/>
          <w:lang w:eastAsia="de-CH"/>
        </w:rPr>
      </w:pPr>
      <w:r w:rsidRPr="008D4246">
        <w:rPr>
          <w:noProof/>
          <w:lang w:eastAsia="de-CH"/>
        </w:rPr>
        <w:t>Der Anbieter begründet und bestätigt mit seiner Unterschrift, dass er die notwendigen personellen Ressourcen für die ausgeschriebene Leistung vollständig bereitstellen kann.</w:t>
      </w:r>
      <w:r w:rsidR="00031103">
        <w:rPr>
          <w:noProof/>
          <w:lang w:eastAsia="de-CH"/>
        </w:rPr>
        <w:t xml:space="preserve"> </w:t>
      </w:r>
      <w:r w:rsidR="00031103" w:rsidRPr="008D4246">
        <w:rPr>
          <w:noProof/>
          <w:lang w:eastAsia="de-CH"/>
        </w:rPr>
        <w:t>Begründung:</w:t>
      </w:r>
    </w:p>
    <w:p w14:paraId="3EBF6AD5" w14:textId="485CE79D" w:rsidR="008D4246" w:rsidRDefault="008D4246" w:rsidP="00037F6F">
      <w:pPr>
        <w:tabs>
          <w:tab w:val="left" w:pos="567"/>
          <w:tab w:val="left" w:pos="5103"/>
        </w:tabs>
        <w:spacing w:before="240" w:after="60" w:line="240" w:lineRule="auto"/>
        <w:rPr>
          <w:noProof/>
          <w:lang w:eastAsia="de-CH"/>
        </w:rPr>
      </w:pPr>
      <w:r>
        <w:rPr>
          <w:noProof/>
          <w:lang w:eastAsia="de-CH"/>
        </w:rPr>
        <w:t>.............................................................................................................</w:t>
      </w:r>
      <w:r w:rsidR="00031103">
        <w:rPr>
          <w:noProof/>
          <w:lang w:eastAsia="de-CH"/>
        </w:rPr>
        <w:t>.........................................................................</w:t>
      </w:r>
      <w:r>
        <w:rPr>
          <w:noProof/>
          <w:lang w:eastAsia="de-CH"/>
        </w:rPr>
        <w:t>....................................................</w:t>
      </w:r>
    </w:p>
    <w:p w14:paraId="4438E7ED" w14:textId="04EE7050" w:rsidR="00031103" w:rsidRDefault="0081278D" w:rsidP="0081278D">
      <w:pPr>
        <w:tabs>
          <w:tab w:val="left" w:pos="8181"/>
        </w:tabs>
        <w:spacing w:before="360" w:after="60" w:line="240" w:lineRule="auto"/>
        <w:rPr>
          <w:noProof/>
          <w:lang w:eastAsia="de-CH"/>
        </w:rPr>
      </w:pPr>
      <w:r>
        <w:rPr>
          <w:noProof/>
          <w:lang w:eastAsia="de-CH"/>
        </w:rPr>
        <w:lastRenderedPageBreak/>
        <w:tab/>
      </w:r>
    </w:p>
    <w:p w14:paraId="6F4FA781" w14:textId="5507CCF2" w:rsidR="00B60541" w:rsidRPr="004F3687" w:rsidRDefault="00B60541" w:rsidP="00B60541">
      <w:pPr>
        <w:tabs>
          <w:tab w:val="left" w:pos="567"/>
          <w:tab w:val="left" w:pos="5103"/>
        </w:tabs>
        <w:spacing w:before="240" w:after="60" w:line="240" w:lineRule="auto"/>
        <w:rPr>
          <w:b/>
          <w:noProof/>
          <w:lang w:eastAsia="de-CH"/>
        </w:rPr>
      </w:pPr>
      <w:r>
        <w:rPr>
          <w:b/>
          <w:noProof/>
          <w:lang w:eastAsia="de-CH"/>
        </w:rPr>
        <w:t>Fachplaner GA: Eigene</w:t>
      </w:r>
      <w:r w:rsidRPr="006F4368">
        <w:rPr>
          <w:b/>
          <w:noProof/>
          <w:lang w:eastAsia="de-CH"/>
        </w:rPr>
        <w:t xml:space="preserve"> </w:t>
      </w:r>
      <w:r>
        <w:rPr>
          <w:b/>
          <w:noProof/>
          <w:lang w:eastAsia="de-CH"/>
        </w:rPr>
        <w:t>Mitarbieter im GA-Bereich</w:t>
      </w:r>
    </w:p>
    <w:p w14:paraId="5DD9E83D" w14:textId="7F014873" w:rsidR="00B60541" w:rsidRDefault="00B60541" w:rsidP="00B60541">
      <w:pPr>
        <w:tabs>
          <w:tab w:val="left" w:pos="567"/>
          <w:tab w:val="right" w:pos="2835"/>
          <w:tab w:val="left" w:pos="3969"/>
        </w:tabs>
        <w:spacing w:before="240" w:after="60" w:line="240" w:lineRule="auto"/>
        <w:rPr>
          <w:noProof/>
          <w:lang w:eastAsia="de-CH"/>
        </w:rPr>
      </w:pPr>
      <w:r>
        <w:rPr>
          <w:noProof/>
          <w:lang w:eastAsia="de-CH"/>
        </w:rPr>
        <w:t>Anzahl GA-Mitarbeiter im</w:t>
      </w:r>
      <w:r>
        <w:rPr>
          <w:noProof/>
          <w:lang w:eastAsia="de-CH"/>
        </w:rPr>
        <w:tab/>
        <w:t>201</w:t>
      </w:r>
      <w:r w:rsidR="00582894">
        <w:rPr>
          <w:noProof/>
          <w:lang w:eastAsia="de-CH"/>
        </w:rPr>
        <w:t>5</w:t>
      </w:r>
      <w:r>
        <w:rPr>
          <w:noProof/>
          <w:lang w:eastAsia="de-CH"/>
        </w:rPr>
        <w:tab/>
        <w:t>…………………….</w:t>
      </w:r>
    </w:p>
    <w:p w14:paraId="0BAF470D" w14:textId="6CE9DB9E" w:rsidR="00B60541" w:rsidRDefault="00B60541" w:rsidP="00B60541">
      <w:pPr>
        <w:tabs>
          <w:tab w:val="right" w:pos="2835"/>
          <w:tab w:val="left" w:pos="3969"/>
        </w:tabs>
        <w:spacing w:before="240" w:after="60" w:line="240" w:lineRule="auto"/>
        <w:rPr>
          <w:noProof/>
          <w:lang w:eastAsia="de-CH"/>
        </w:rPr>
      </w:pPr>
      <w:r>
        <w:rPr>
          <w:noProof/>
          <w:lang w:eastAsia="de-CH"/>
        </w:rPr>
        <w:tab/>
        <w:t>201</w:t>
      </w:r>
      <w:r w:rsidR="00582894">
        <w:rPr>
          <w:noProof/>
          <w:lang w:eastAsia="de-CH"/>
        </w:rPr>
        <w:t>6</w:t>
      </w:r>
      <w:r>
        <w:rPr>
          <w:noProof/>
          <w:lang w:eastAsia="de-CH"/>
        </w:rPr>
        <w:tab/>
        <w:t>…………………….</w:t>
      </w:r>
    </w:p>
    <w:p w14:paraId="5E457DDC" w14:textId="7BF25113" w:rsidR="00B60541" w:rsidRDefault="00B60541" w:rsidP="00B60541">
      <w:pPr>
        <w:tabs>
          <w:tab w:val="right" w:pos="2835"/>
          <w:tab w:val="left" w:pos="3969"/>
        </w:tabs>
        <w:spacing w:before="240" w:after="60" w:line="240" w:lineRule="auto"/>
        <w:rPr>
          <w:noProof/>
          <w:lang w:eastAsia="de-CH"/>
        </w:rPr>
      </w:pPr>
      <w:r>
        <w:rPr>
          <w:noProof/>
          <w:lang w:eastAsia="de-CH"/>
        </w:rPr>
        <w:tab/>
        <w:t>201</w:t>
      </w:r>
      <w:r w:rsidR="00582894">
        <w:rPr>
          <w:noProof/>
          <w:lang w:eastAsia="de-CH"/>
        </w:rPr>
        <w:t>7</w:t>
      </w:r>
      <w:r>
        <w:rPr>
          <w:noProof/>
          <w:lang w:eastAsia="de-CH"/>
        </w:rPr>
        <w:tab/>
        <w:t>…………………….</w:t>
      </w:r>
    </w:p>
    <w:p w14:paraId="2AFA4D58" w14:textId="66F08306" w:rsidR="00B60541" w:rsidRDefault="00B60541" w:rsidP="00B60541">
      <w:pPr>
        <w:tabs>
          <w:tab w:val="right" w:pos="2835"/>
          <w:tab w:val="left" w:pos="3969"/>
        </w:tabs>
        <w:spacing w:before="240" w:after="60" w:line="240" w:lineRule="auto"/>
        <w:rPr>
          <w:noProof/>
          <w:lang w:eastAsia="de-CH"/>
        </w:rPr>
      </w:pPr>
      <w:r>
        <w:rPr>
          <w:noProof/>
          <w:lang w:eastAsia="de-CH"/>
        </w:rPr>
        <w:tab/>
        <w:t>201</w:t>
      </w:r>
      <w:r w:rsidR="00582894">
        <w:rPr>
          <w:noProof/>
          <w:lang w:eastAsia="de-CH"/>
        </w:rPr>
        <w:t>8</w:t>
      </w:r>
      <w:r>
        <w:rPr>
          <w:noProof/>
          <w:lang w:eastAsia="de-CH"/>
        </w:rPr>
        <w:tab/>
        <w:t>…………………….</w:t>
      </w:r>
    </w:p>
    <w:p w14:paraId="5F75FC70" w14:textId="03C47A86" w:rsidR="00B60541" w:rsidRDefault="00B60541" w:rsidP="00B60541">
      <w:pPr>
        <w:tabs>
          <w:tab w:val="right" w:pos="2835"/>
          <w:tab w:val="left" w:pos="3969"/>
        </w:tabs>
        <w:spacing w:before="240" w:after="60" w:line="240" w:lineRule="auto"/>
        <w:rPr>
          <w:noProof/>
          <w:lang w:eastAsia="de-CH"/>
        </w:rPr>
      </w:pPr>
      <w:r>
        <w:rPr>
          <w:noProof/>
          <w:lang w:eastAsia="de-CH"/>
        </w:rPr>
        <w:tab/>
        <w:t>201</w:t>
      </w:r>
      <w:r w:rsidR="00582894">
        <w:rPr>
          <w:noProof/>
          <w:lang w:eastAsia="de-CH"/>
        </w:rPr>
        <w:t>9</w:t>
      </w:r>
      <w:r>
        <w:rPr>
          <w:noProof/>
          <w:lang w:eastAsia="de-CH"/>
        </w:rPr>
        <w:tab/>
        <w:t>…………………….</w:t>
      </w:r>
    </w:p>
    <w:p w14:paraId="1A27E662" w14:textId="62127B53" w:rsidR="00945D24" w:rsidRPr="00816645" w:rsidRDefault="00253CC7" w:rsidP="00AE1B1F">
      <w:pPr>
        <w:tabs>
          <w:tab w:val="left" w:pos="567"/>
          <w:tab w:val="left" w:pos="5103"/>
        </w:tabs>
        <w:spacing w:before="360" w:after="60" w:line="240" w:lineRule="auto"/>
        <w:rPr>
          <w:b/>
          <w:noProof/>
          <w:lang w:eastAsia="de-CH"/>
        </w:rPr>
      </w:pPr>
      <w:r w:rsidRPr="00816645">
        <w:rPr>
          <w:b/>
          <w:noProof/>
          <w:lang w:eastAsia="de-CH"/>
        </w:rPr>
        <w:t xml:space="preserve">Angaben </w:t>
      </w:r>
      <w:r w:rsidR="00FA5857">
        <w:rPr>
          <w:b/>
          <w:noProof/>
          <w:lang w:eastAsia="de-CH"/>
        </w:rPr>
        <w:t>Subunternehmer</w:t>
      </w:r>
    </w:p>
    <w:p w14:paraId="1D5B2606" w14:textId="6FE50ECF" w:rsidR="00253CC7" w:rsidRPr="00031103" w:rsidRDefault="00253CC7" w:rsidP="00816645">
      <w:pPr>
        <w:tabs>
          <w:tab w:val="left" w:pos="567"/>
          <w:tab w:val="left" w:pos="2977"/>
          <w:tab w:val="left" w:pos="4536"/>
          <w:tab w:val="left" w:pos="8222"/>
          <w:tab w:val="left" w:pos="11482"/>
        </w:tabs>
        <w:spacing w:before="240" w:after="60" w:line="240" w:lineRule="auto"/>
        <w:rPr>
          <w:noProof/>
          <w:sz w:val="18"/>
          <w:szCs w:val="18"/>
          <w:lang w:eastAsia="de-CH"/>
        </w:rPr>
      </w:pPr>
      <w:r>
        <w:rPr>
          <w:noProof/>
          <w:sz w:val="18"/>
          <w:szCs w:val="18"/>
          <w:lang w:eastAsia="de-CH"/>
        </w:rPr>
        <w:t>Index</w:t>
      </w:r>
      <w:r w:rsidRPr="00031103">
        <w:rPr>
          <w:noProof/>
          <w:sz w:val="18"/>
          <w:szCs w:val="18"/>
          <w:lang w:eastAsia="de-CH"/>
        </w:rPr>
        <w:tab/>
      </w:r>
      <w:r>
        <w:rPr>
          <w:noProof/>
          <w:sz w:val="18"/>
          <w:szCs w:val="18"/>
          <w:lang w:eastAsia="de-CH"/>
        </w:rPr>
        <w:t>Firmenname</w:t>
      </w:r>
      <w:r w:rsidRPr="00253CC7">
        <w:rPr>
          <w:noProof/>
          <w:sz w:val="18"/>
          <w:szCs w:val="18"/>
          <w:vertAlign w:val="superscript"/>
          <w:lang w:eastAsia="de-CH"/>
        </w:rPr>
        <w:t>+</w:t>
      </w:r>
      <w:r w:rsidRPr="00031103">
        <w:rPr>
          <w:noProof/>
          <w:sz w:val="18"/>
          <w:szCs w:val="18"/>
          <w:lang w:eastAsia="de-CH"/>
        </w:rPr>
        <w:tab/>
      </w:r>
      <w:r>
        <w:rPr>
          <w:noProof/>
          <w:sz w:val="18"/>
          <w:szCs w:val="18"/>
          <w:lang w:eastAsia="de-CH"/>
        </w:rPr>
        <w:t>Geschäftsform</w:t>
      </w:r>
      <w:r>
        <w:rPr>
          <w:noProof/>
          <w:sz w:val="18"/>
          <w:szCs w:val="18"/>
          <w:lang w:eastAsia="de-CH"/>
        </w:rPr>
        <w:tab/>
        <w:t>Adresse/Ort</w:t>
      </w:r>
      <w:r w:rsidRPr="00031103">
        <w:rPr>
          <w:noProof/>
          <w:sz w:val="18"/>
          <w:szCs w:val="18"/>
          <w:lang w:eastAsia="de-CH"/>
        </w:rPr>
        <w:tab/>
      </w:r>
      <w:r>
        <w:rPr>
          <w:noProof/>
          <w:sz w:val="18"/>
          <w:szCs w:val="18"/>
          <w:lang w:eastAsia="de-CH"/>
        </w:rPr>
        <w:t>Vorgesehen</w:t>
      </w:r>
      <w:r w:rsidR="002F26D5">
        <w:rPr>
          <w:noProof/>
          <w:sz w:val="18"/>
          <w:szCs w:val="18"/>
          <w:lang w:eastAsia="de-CH"/>
        </w:rPr>
        <w:t>e</w:t>
      </w:r>
      <w:r>
        <w:rPr>
          <w:noProof/>
          <w:sz w:val="18"/>
          <w:szCs w:val="18"/>
          <w:lang w:eastAsia="de-CH"/>
        </w:rPr>
        <w:t xml:space="preserve"> Aufgaben</w:t>
      </w:r>
      <w:r>
        <w:rPr>
          <w:noProof/>
          <w:sz w:val="18"/>
          <w:szCs w:val="18"/>
          <w:lang w:eastAsia="de-CH"/>
        </w:rPr>
        <w:tab/>
        <w:t>Arbeitsanteil am Total</w:t>
      </w:r>
    </w:p>
    <w:p w14:paraId="29B693E1" w14:textId="07FA566A" w:rsidR="00253CC7" w:rsidRDefault="00253CC7" w:rsidP="00816645">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70708661" w14:textId="77777777" w:rsidR="00816645" w:rsidRDefault="00816645" w:rsidP="00816645">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32580F36" w14:textId="77777777" w:rsidR="00816645" w:rsidRDefault="00816645" w:rsidP="00816645">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774C5432" w14:textId="77777777" w:rsidR="00816645" w:rsidRDefault="00816645" w:rsidP="00816645">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4646EA3D" w14:textId="77777777" w:rsidR="00816645" w:rsidRDefault="00816645" w:rsidP="00816645">
      <w:pPr>
        <w:tabs>
          <w:tab w:val="left" w:pos="567"/>
          <w:tab w:val="left" w:pos="2977"/>
          <w:tab w:val="left" w:pos="3828"/>
          <w:tab w:val="left" w:pos="4536"/>
          <w:tab w:val="left" w:pos="8222"/>
          <w:tab w:val="left" w:pos="11482"/>
          <w:tab w:val="left" w:pos="12191"/>
        </w:tabs>
        <w:spacing w:before="240" w:after="60" w:line="240" w:lineRule="auto"/>
        <w:rPr>
          <w:noProof/>
          <w:lang w:eastAsia="de-CH"/>
        </w:rPr>
      </w:pPr>
      <w:r>
        <w:rPr>
          <w:noProof/>
          <w:lang w:eastAsia="de-CH"/>
        </w:rPr>
        <w:t>…….</w:t>
      </w:r>
      <w:r>
        <w:rPr>
          <w:noProof/>
          <w:lang w:eastAsia="de-CH"/>
        </w:rPr>
        <w:tab/>
        <w:t>…………………….……</w:t>
      </w:r>
      <w:r>
        <w:rPr>
          <w:noProof/>
          <w:lang w:eastAsia="de-CH"/>
        </w:rPr>
        <w:tab/>
        <w:t>…….…….........</w:t>
      </w:r>
      <w:r>
        <w:rPr>
          <w:noProof/>
          <w:lang w:eastAsia="de-CH"/>
        </w:rPr>
        <w:tab/>
        <w:t>…………….……………………………...</w:t>
      </w:r>
      <w:r>
        <w:rPr>
          <w:noProof/>
          <w:lang w:eastAsia="de-CH"/>
        </w:rPr>
        <w:tab/>
        <w:t>…………….……………………..……</w:t>
      </w:r>
      <w:r>
        <w:rPr>
          <w:noProof/>
          <w:lang w:eastAsia="de-CH"/>
        </w:rPr>
        <w:tab/>
        <w:t>………..</w:t>
      </w:r>
    </w:p>
    <w:p w14:paraId="26BE2715" w14:textId="55B1C3F7" w:rsidR="005E6A65" w:rsidRPr="006F4368" w:rsidRDefault="005E6A65" w:rsidP="005E6A65">
      <w:pPr>
        <w:tabs>
          <w:tab w:val="left" w:pos="567"/>
          <w:tab w:val="left" w:pos="5103"/>
        </w:tabs>
        <w:spacing w:before="240" w:after="60" w:line="240" w:lineRule="auto"/>
        <w:rPr>
          <w:b/>
          <w:noProof/>
          <w:lang w:eastAsia="de-CH"/>
        </w:rPr>
      </w:pPr>
      <w:r w:rsidRPr="006F4368">
        <w:rPr>
          <w:b/>
          <w:noProof/>
          <w:lang w:eastAsia="de-CH"/>
        </w:rPr>
        <w:t>E</w:t>
      </w:r>
      <w:r w:rsidR="00FA5857">
        <w:rPr>
          <w:b/>
          <w:noProof/>
          <w:lang w:eastAsia="de-CH"/>
        </w:rPr>
        <w:t>3</w:t>
      </w:r>
      <w:r w:rsidRPr="006F4368">
        <w:rPr>
          <w:b/>
          <w:noProof/>
          <w:lang w:eastAsia="de-CH"/>
        </w:rPr>
        <w:t xml:space="preserve"> Personenbezogene Leistungserbringungen</w:t>
      </w:r>
    </w:p>
    <w:p w14:paraId="67EE0A9F" w14:textId="77777777" w:rsidR="005E6A65" w:rsidRDefault="005E6A65" w:rsidP="005E6A65">
      <w:pPr>
        <w:tabs>
          <w:tab w:val="left" w:pos="567"/>
          <w:tab w:val="left" w:pos="5103"/>
        </w:tabs>
        <w:spacing w:before="240" w:after="60" w:line="240" w:lineRule="auto"/>
        <w:rPr>
          <w:noProof/>
          <w:lang w:eastAsia="de-CH"/>
        </w:rPr>
      </w:pPr>
      <w:r>
        <w:rPr>
          <w:noProof/>
          <w:lang w:eastAsia="de-CH"/>
        </w:rPr>
        <w:t>Der Anbieter kann den angegebenen Leistungsanteil für den vorgesehenen</w:t>
      </w:r>
      <w:r>
        <w:rPr>
          <w:noProof/>
          <w:lang w:eastAsia="de-CH"/>
        </w:rPr>
        <w:tab/>
      </w:r>
      <w:r>
        <w:rPr>
          <w:noProof/>
          <w:lang w:eastAsia="de-CH"/>
        </w:rPr>
        <w:tab/>
        <w:t>Ja</w:t>
      </w:r>
      <w:r>
        <w:rPr>
          <w:noProof/>
          <w:lang w:eastAsia="de-CH"/>
        </w:rPr>
        <w:tab/>
        <w:t>Nein</w:t>
      </w:r>
      <w:r>
        <w:rPr>
          <w:noProof/>
          <w:lang w:eastAsia="de-CH"/>
        </w:rPr>
        <w:br/>
        <w:t>Projektleiter von 30% resp. 20% für den vorgesehenen Stellvertreters garantieren?</w:t>
      </w:r>
      <w:r>
        <w:rPr>
          <w:noProof/>
          <w:lang w:eastAsia="de-CH"/>
        </w:rPr>
        <w:tab/>
      </w:r>
      <w:r>
        <w:fldChar w:fldCharType="begin">
          <w:ffData>
            <w:name w:val="Kontrollkästchen2"/>
            <w:enabled/>
            <w:calcOnExit w:val="0"/>
            <w:checkBox>
              <w:sizeAuto/>
              <w:default w:val="0"/>
            </w:checkBox>
          </w:ffData>
        </w:fldChar>
      </w:r>
      <w:bookmarkStart w:id="2" w:name="Kontrollkästchen2"/>
      <w:r>
        <w:instrText xml:space="preserve"> FORMCHECKBOX </w:instrText>
      </w:r>
      <w:r w:rsidR="007B321A">
        <w:fldChar w:fldCharType="separate"/>
      </w:r>
      <w:r>
        <w:fldChar w:fldCharType="end"/>
      </w:r>
      <w:bookmarkEnd w:id="2"/>
      <w:r>
        <w:tab/>
      </w:r>
      <w:r>
        <w:fldChar w:fldCharType="begin">
          <w:ffData>
            <w:name w:val=""/>
            <w:enabled/>
            <w:calcOnExit w:val="0"/>
            <w:checkBox>
              <w:sizeAuto/>
              <w:default w:val="0"/>
            </w:checkBox>
          </w:ffData>
        </w:fldChar>
      </w:r>
      <w:r>
        <w:instrText xml:space="preserve"> FORMCHECKBOX </w:instrText>
      </w:r>
      <w:r w:rsidR="007B321A">
        <w:fldChar w:fldCharType="separate"/>
      </w:r>
      <w:r>
        <w:fldChar w:fldCharType="end"/>
      </w:r>
    </w:p>
    <w:p w14:paraId="56160B59" w14:textId="321A663B" w:rsidR="005E6A65" w:rsidRDefault="005E6A65" w:rsidP="006D532B">
      <w:pPr>
        <w:spacing w:before="360" w:line="240" w:lineRule="auto"/>
        <w:rPr>
          <w:noProof/>
          <w:lang w:eastAsia="de-CH"/>
        </w:rPr>
      </w:pPr>
      <w:r>
        <w:rPr>
          <w:noProof/>
          <w:lang w:eastAsia="de-CH"/>
        </w:rPr>
        <w:t>Bemerkungen.........................................................................................................................................................................................................................</w:t>
      </w:r>
    </w:p>
    <w:p w14:paraId="2A1F16FC" w14:textId="3BF58C59" w:rsidR="0008195C" w:rsidRDefault="006F4368">
      <w:pPr>
        <w:spacing w:line="240" w:lineRule="auto"/>
        <w:rPr>
          <w:noProof/>
          <w:lang w:eastAsia="de-CH"/>
        </w:rPr>
        <w:sectPr w:rsidR="0008195C" w:rsidSect="00037F6F">
          <w:headerReference w:type="even" r:id="rId16"/>
          <w:headerReference w:type="default" r:id="rId17"/>
          <w:headerReference w:type="first" r:id="rId18"/>
          <w:footerReference w:type="first" r:id="rId19"/>
          <w:pgSz w:w="16817" w:h="11901" w:orient="landscape" w:code="9"/>
          <w:pgMar w:top="907" w:right="1418" w:bottom="1985" w:left="2035" w:header="522" w:footer="811" w:gutter="0"/>
          <w:cols w:space="708"/>
          <w:titlePg/>
          <w:docGrid w:linePitch="360"/>
        </w:sectPr>
      </w:pPr>
      <w:r>
        <w:rPr>
          <w:noProof/>
          <w:lang w:eastAsia="de-CH"/>
        </w:rPr>
        <w:cr/>
      </w:r>
    </w:p>
    <w:p w14:paraId="28D8A212" w14:textId="4370883E" w:rsidR="00877828" w:rsidRPr="006F4368" w:rsidRDefault="00877828" w:rsidP="00877828">
      <w:pPr>
        <w:tabs>
          <w:tab w:val="left" w:pos="567"/>
          <w:tab w:val="left" w:pos="5103"/>
        </w:tabs>
        <w:spacing w:before="240" w:after="60" w:line="240" w:lineRule="auto"/>
        <w:rPr>
          <w:b/>
          <w:noProof/>
          <w:lang w:eastAsia="de-CH"/>
        </w:rPr>
      </w:pPr>
      <w:r w:rsidRPr="006F4368">
        <w:rPr>
          <w:b/>
          <w:noProof/>
          <w:lang w:eastAsia="de-CH"/>
        </w:rPr>
        <w:lastRenderedPageBreak/>
        <w:t>E</w:t>
      </w:r>
      <w:r>
        <w:rPr>
          <w:b/>
          <w:noProof/>
          <w:lang w:eastAsia="de-CH"/>
        </w:rPr>
        <w:t>4</w:t>
      </w:r>
      <w:r w:rsidRPr="006F4368">
        <w:rPr>
          <w:b/>
          <w:noProof/>
          <w:lang w:eastAsia="de-CH"/>
        </w:rPr>
        <w:t xml:space="preserve"> </w:t>
      </w:r>
      <w:r>
        <w:rPr>
          <w:b/>
          <w:noProof/>
          <w:lang w:eastAsia="de-CH"/>
        </w:rPr>
        <w:t>Sprachkenntnisse</w:t>
      </w:r>
    </w:p>
    <w:p w14:paraId="5A577815" w14:textId="21E4F3AD" w:rsidR="00877828" w:rsidRDefault="00877828" w:rsidP="00877828">
      <w:pPr>
        <w:tabs>
          <w:tab w:val="left" w:pos="567"/>
          <w:tab w:val="left" w:pos="5103"/>
        </w:tabs>
        <w:spacing w:before="240" w:after="60" w:line="240" w:lineRule="auto"/>
        <w:rPr>
          <w:noProof/>
          <w:lang w:eastAsia="de-CH"/>
        </w:rPr>
      </w:pPr>
      <w:r>
        <w:rPr>
          <w:noProof/>
          <w:lang w:eastAsia="de-CH"/>
        </w:rPr>
        <w:t>Nachweis der Sprachkenntnisse der Prokjekleitung:</w:t>
      </w:r>
    </w:p>
    <w:p w14:paraId="19CE669B" w14:textId="67F04285" w:rsidR="00877828" w:rsidRPr="004F3687" w:rsidRDefault="00877828" w:rsidP="00877828">
      <w:pPr>
        <w:tabs>
          <w:tab w:val="left" w:pos="567"/>
          <w:tab w:val="left" w:pos="5103"/>
        </w:tabs>
        <w:spacing w:before="240" w:after="60" w:line="240" w:lineRule="auto"/>
        <w:rPr>
          <w:b/>
          <w:noProof/>
          <w:lang w:eastAsia="de-CH"/>
        </w:rPr>
      </w:pPr>
      <w:r>
        <w:rPr>
          <w:b/>
          <w:noProof/>
          <w:lang w:eastAsia="de-CH"/>
        </w:rPr>
        <w:t>Projektleiter</w:t>
      </w:r>
      <w:r w:rsidR="00802251">
        <w:rPr>
          <w:b/>
          <w:noProof/>
          <w:lang w:eastAsia="de-CH"/>
        </w:rPr>
        <w:t xml:space="preserve"> Generalplaner</w:t>
      </w:r>
    </w:p>
    <w:p w14:paraId="2D0770FF" w14:textId="77777777" w:rsidR="00877828" w:rsidRDefault="00877828" w:rsidP="00877828">
      <w:pPr>
        <w:tabs>
          <w:tab w:val="left" w:pos="567"/>
          <w:tab w:val="left" w:pos="5103"/>
        </w:tabs>
        <w:spacing w:before="240" w:after="60" w:line="240" w:lineRule="auto"/>
        <w:rPr>
          <w:noProof/>
          <w:lang w:eastAsia="de-CH"/>
        </w:rPr>
      </w:pPr>
      <w:r>
        <w:rPr>
          <w:noProof/>
          <w:lang w:eastAsia="de-CH"/>
        </w:rPr>
        <w:t>Beherrschung deutsche Sprache (Muttersprache oder</w:t>
      </w:r>
    </w:p>
    <w:p w14:paraId="1186A0B6" w14:textId="77777777" w:rsidR="00877828" w:rsidRPr="00FB008C" w:rsidRDefault="00877828" w:rsidP="00877828">
      <w:pPr>
        <w:tabs>
          <w:tab w:val="left" w:pos="567"/>
          <w:tab w:val="left" w:pos="5103"/>
        </w:tabs>
        <w:spacing w:before="240" w:after="60" w:line="240" w:lineRule="auto"/>
        <w:rPr>
          <w:noProof/>
          <w:lang w:eastAsia="de-CH"/>
        </w:rPr>
      </w:pPr>
      <w:r>
        <w:rPr>
          <w:noProof/>
          <w:lang w:eastAsia="de-CH"/>
        </w:rPr>
        <w:t>voll beherrschte Fremdsprache)</w:t>
      </w:r>
      <w:r w:rsidRPr="00FB008C">
        <w:rPr>
          <w:noProof/>
          <w:lang w:eastAsia="de-CH"/>
        </w:rPr>
        <w:t>:</w:t>
      </w:r>
      <w:r w:rsidRPr="00FB008C">
        <w:rPr>
          <w:noProof/>
          <w:lang w:eastAsia="de-CH"/>
        </w:rPr>
        <w:tab/>
      </w:r>
      <w:r>
        <w:rPr>
          <w:noProof/>
          <w:lang w:eastAsia="de-CH"/>
        </w:rPr>
        <w:t>……………………………………………..</w:t>
      </w:r>
    </w:p>
    <w:p w14:paraId="3A704744" w14:textId="6AF1F6BA" w:rsidR="00877828" w:rsidRPr="004F3687" w:rsidRDefault="00877828" w:rsidP="00877828">
      <w:pPr>
        <w:tabs>
          <w:tab w:val="left" w:pos="567"/>
          <w:tab w:val="left" w:pos="5103"/>
        </w:tabs>
        <w:spacing w:before="240" w:after="60" w:line="240" w:lineRule="auto"/>
        <w:rPr>
          <w:b/>
          <w:noProof/>
          <w:lang w:eastAsia="de-CH"/>
        </w:rPr>
      </w:pPr>
      <w:r>
        <w:rPr>
          <w:b/>
          <w:noProof/>
          <w:lang w:eastAsia="de-CH"/>
        </w:rPr>
        <w:t>Stellvertreter</w:t>
      </w:r>
      <w:r w:rsidR="00802251">
        <w:rPr>
          <w:b/>
          <w:noProof/>
          <w:lang w:eastAsia="de-CH"/>
        </w:rPr>
        <w:t xml:space="preserve"> Generalplaner</w:t>
      </w:r>
    </w:p>
    <w:p w14:paraId="006ABC12" w14:textId="77777777" w:rsidR="00877828" w:rsidRDefault="00877828" w:rsidP="00877828">
      <w:pPr>
        <w:tabs>
          <w:tab w:val="left" w:pos="567"/>
          <w:tab w:val="left" w:pos="5103"/>
        </w:tabs>
        <w:spacing w:before="240" w:after="60" w:line="240" w:lineRule="auto"/>
        <w:rPr>
          <w:noProof/>
          <w:lang w:eastAsia="de-CH"/>
        </w:rPr>
      </w:pPr>
      <w:r>
        <w:rPr>
          <w:noProof/>
          <w:lang w:eastAsia="de-CH"/>
        </w:rPr>
        <w:t>Beherrschung deutsche Sprache (Muttersprache oder</w:t>
      </w:r>
    </w:p>
    <w:p w14:paraId="19BDB324" w14:textId="77777777" w:rsidR="00877828" w:rsidRPr="00FB008C" w:rsidRDefault="00877828" w:rsidP="00877828">
      <w:pPr>
        <w:tabs>
          <w:tab w:val="left" w:pos="567"/>
          <w:tab w:val="left" w:pos="5103"/>
        </w:tabs>
        <w:spacing w:before="240" w:after="60" w:line="240" w:lineRule="auto"/>
        <w:rPr>
          <w:noProof/>
          <w:lang w:eastAsia="de-CH"/>
        </w:rPr>
      </w:pPr>
      <w:r>
        <w:rPr>
          <w:noProof/>
          <w:lang w:eastAsia="de-CH"/>
        </w:rPr>
        <w:t>voll beherrschte Fremdsprache)</w:t>
      </w:r>
      <w:r w:rsidRPr="00FB008C">
        <w:rPr>
          <w:noProof/>
          <w:lang w:eastAsia="de-CH"/>
        </w:rPr>
        <w:t>:</w:t>
      </w:r>
      <w:r w:rsidRPr="00FB008C">
        <w:rPr>
          <w:noProof/>
          <w:lang w:eastAsia="de-CH"/>
        </w:rPr>
        <w:tab/>
      </w:r>
      <w:r>
        <w:rPr>
          <w:noProof/>
          <w:lang w:eastAsia="de-CH"/>
        </w:rPr>
        <w:t>……………………………………………..</w:t>
      </w:r>
    </w:p>
    <w:p w14:paraId="1A94390E" w14:textId="741016B4" w:rsidR="00802251" w:rsidRPr="004F3687" w:rsidRDefault="00802251" w:rsidP="00802251">
      <w:pPr>
        <w:tabs>
          <w:tab w:val="left" w:pos="567"/>
          <w:tab w:val="left" w:pos="5103"/>
        </w:tabs>
        <w:spacing w:before="240" w:after="60" w:line="240" w:lineRule="auto"/>
        <w:rPr>
          <w:b/>
          <w:noProof/>
          <w:lang w:eastAsia="de-CH"/>
        </w:rPr>
      </w:pPr>
      <w:r>
        <w:rPr>
          <w:b/>
          <w:noProof/>
          <w:lang w:eastAsia="de-CH"/>
        </w:rPr>
        <w:t>Projektleiter Gebäudeautomation</w:t>
      </w:r>
    </w:p>
    <w:p w14:paraId="435D811D" w14:textId="77777777" w:rsidR="00802251" w:rsidRDefault="00802251" w:rsidP="00802251">
      <w:pPr>
        <w:tabs>
          <w:tab w:val="left" w:pos="567"/>
          <w:tab w:val="left" w:pos="5103"/>
        </w:tabs>
        <w:spacing w:before="240" w:after="60" w:line="240" w:lineRule="auto"/>
        <w:rPr>
          <w:noProof/>
          <w:lang w:eastAsia="de-CH"/>
        </w:rPr>
      </w:pPr>
      <w:r>
        <w:rPr>
          <w:noProof/>
          <w:lang w:eastAsia="de-CH"/>
        </w:rPr>
        <w:t>Beherrschung deutsche Sprache (Muttersprache oder</w:t>
      </w:r>
    </w:p>
    <w:p w14:paraId="752F03C2" w14:textId="77777777" w:rsidR="00802251" w:rsidRPr="00FB008C" w:rsidRDefault="00802251" w:rsidP="00802251">
      <w:pPr>
        <w:tabs>
          <w:tab w:val="left" w:pos="567"/>
          <w:tab w:val="left" w:pos="5103"/>
        </w:tabs>
        <w:spacing w:before="240" w:after="60" w:line="240" w:lineRule="auto"/>
        <w:rPr>
          <w:noProof/>
          <w:lang w:eastAsia="de-CH"/>
        </w:rPr>
      </w:pPr>
      <w:r>
        <w:rPr>
          <w:noProof/>
          <w:lang w:eastAsia="de-CH"/>
        </w:rPr>
        <w:t>voll beherrschte Fremdsprache)</w:t>
      </w:r>
      <w:r w:rsidRPr="00FB008C">
        <w:rPr>
          <w:noProof/>
          <w:lang w:eastAsia="de-CH"/>
        </w:rPr>
        <w:t>:</w:t>
      </w:r>
      <w:r w:rsidRPr="00FB008C">
        <w:rPr>
          <w:noProof/>
          <w:lang w:eastAsia="de-CH"/>
        </w:rPr>
        <w:tab/>
      </w:r>
      <w:r>
        <w:rPr>
          <w:noProof/>
          <w:lang w:eastAsia="de-CH"/>
        </w:rPr>
        <w:t>……………………………………………..</w:t>
      </w:r>
    </w:p>
    <w:p w14:paraId="27B01B98" w14:textId="692AC3AB" w:rsidR="00802251" w:rsidRPr="004F3687" w:rsidRDefault="00802251" w:rsidP="00802251">
      <w:pPr>
        <w:tabs>
          <w:tab w:val="left" w:pos="567"/>
          <w:tab w:val="left" w:pos="5103"/>
        </w:tabs>
        <w:spacing w:before="240" w:after="60" w:line="240" w:lineRule="auto"/>
        <w:rPr>
          <w:b/>
          <w:noProof/>
          <w:lang w:eastAsia="de-CH"/>
        </w:rPr>
      </w:pPr>
      <w:r>
        <w:rPr>
          <w:b/>
          <w:noProof/>
          <w:lang w:eastAsia="de-CH"/>
        </w:rPr>
        <w:t>Stellvertreter Gebäudeautomation</w:t>
      </w:r>
    </w:p>
    <w:p w14:paraId="2A1F6246" w14:textId="77777777" w:rsidR="00802251" w:rsidRDefault="00802251" w:rsidP="00802251">
      <w:pPr>
        <w:tabs>
          <w:tab w:val="left" w:pos="567"/>
          <w:tab w:val="left" w:pos="5103"/>
        </w:tabs>
        <w:spacing w:before="240" w:after="60" w:line="240" w:lineRule="auto"/>
        <w:rPr>
          <w:noProof/>
          <w:lang w:eastAsia="de-CH"/>
        </w:rPr>
      </w:pPr>
      <w:r>
        <w:rPr>
          <w:noProof/>
          <w:lang w:eastAsia="de-CH"/>
        </w:rPr>
        <w:t>Beherrschung deutsche Sprache (Muttersprache oder</w:t>
      </w:r>
    </w:p>
    <w:p w14:paraId="1109D8EC" w14:textId="77777777" w:rsidR="00802251" w:rsidRPr="00FB008C" w:rsidRDefault="00802251" w:rsidP="00802251">
      <w:pPr>
        <w:tabs>
          <w:tab w:val="left" w:pos="567"/>
          <w:tab w:val="left" w:pos="5103"/>
        </w:tabs>
        <w:spacing w:before="240" w:after="60" w:line="240" w:lineRule="auto"/>
        <w:rPr>
          <w:noProof/>
          <w:lang w:eastAsia="de-CH"/>
        </w:rPr>
      </w:pPr>
      <w:r>
        <w:rPr>
          <w:noProof/>
          <w:lang w:eastAsia="de-CH"/>
        </w:rPr>
        <w:t>voll beherrschte Fremdsprache)</w:t>
      </w:r>
      <w:r w:rsidRPr="00FB008C">
        <w:rPr>
          <w:noProof/>
          <w:lang w:eastAsia="de-CH"/>
        </w:rPr>
        <w:t>:</w:t>
      </w:r>
      <w:r w:rsidRPr="00FB008C">
        <w:rPr>
          <w:noProof/>
          <w:lang w:eastAsia="de-CH"/>
        </w:rPr>
        <w:tab/>
      </w:r>
      <w:r>
        <w:rPr>
          <w:noProof/>
          <w:lang w:eastAsia="de-CH"/>
        </w:rPr>
        <w:t>……………………………………………..</w:t>
      </w:r>
    </w:p>
    <w:p w14:paraId="658970FF" w14:textId="77777777" w:rsidR="00877828" w:rsidRDefault="00877828" w:rsidP="00A05826">
      <w:pPr>
        <w:tabs>
          <w:tab w:val="left" w:pos="567"/>
          <w:tab w:val="left" w:pos="5103"/>
        </w:tabs>
        <w:spacing w:after="60" w:line="240" w:lineRule="auto"/>
        <w:rPr>
          <w:b/>
          <w:noProof/>
          <w:sz w:val="28"/>
          <w:szCs w:val="28"/>
          <w:lang w:eastAsia="de-CH"/>
        </w:rPr>
      </w:pPr>
    </w:p>
    <w:p w14:paraId="51CD182E" w14:textId="77777777" w:rsidR="00877828" w:rsidRDefault="00877828">
      <w:pPr>
        <w:spacing w:line="240" w:lineRule="auto"/>
        <w:rPr>
          <w:b/>
          <w:noProof/>
          <w:sz w:val="28"/>
          <w:szCs w:val="28"/>
          <w:lang w:eastAsia="de-CH"/>
        </w:rPr>
      </w:pPr>
      <w:r>
        <w:rPr>
          <w:b/>
          <w:noProof/>
          <w:sz w:val="28"/>
          <w:szCs w:val="28"/>
          <w:lang w:eastAsia="de-CH"/>
        </w:rPr>
        <w:br w:type="page"/>
      </w:r>
    </w:p>
    <w:p w14:paraId="542B1C82" w14:textId="39973911" w:rsidR="00A05826" w:rsidRPr="00CE226E" w:rsidRDefault="00BA3E0F" w:rsidP="00A05826">
      <w:pPr>
        <w:tabs>
          <w:tab w:val="left" w:pos="567"/>
          <w:tab w:val="left" w:pos="5103"/>
        </w:tabs>
        <w:spacing w:after="60" w:line="240" w:lineRule="auto"/>
        <w:rPr>
          <w:b/>
          <w:noProof/>
          <w:sz w:val="28"/>
          <w:szCs w:val="28"/>
          <w:lang w:eastAsia="de-CH"/>
        </w:rPr>
      </w:pPr>
      <w:r>
        <w:rPr>
          <w:b/>
          <w:noProof/>
          <w:sz w:val="28"/>
          <w:szCs w:val="28"/>
          <w:lang w:eastAsia="de-CH"/>
        </w:rPr>
        <w:lastRenderedPageBreak/>
        <w:t>G</w:t>
      </w:r>
      <w:r w:rsidR="00A05826" w:rsidRPr="00CE226E">
        <w:rPr>
          <w:b/>
          <w:noProof/>
          <w:sz w:val="28"/>
          <w:szCs w:val="28"/>
          <w:lang w:eastAsia="de-CH"/>
        </w:rPr>
        <w:t xml:space="preserve">) </w:t>
      </w:r>
      <w:r w:rsidR="00FB008C" w:rsidRPr="00CE226E">
        <w:rPr>
          <w:b/>
          <w:noProof/>
          <w:sz w:val="28"/>
          <w:szCs w:val="28"/>
          <w:lang w:eastAsia="de-CH"/>
        </w:rPr>
        <w:t>Erfahrungsausweise Projektleitung</w:t>
      </w:r>
    </w:p>
    <w:p w14:paraId="13D338D3" w14:textId="549668C7" w:rsidR="00A05826" w:rsidRDefault="00FB008C" w:rsidP="00A05826">
      <w:pPr>
        <w:tabs>
          <w:tab w:val="left" w:pos="567"/>
          <w:tab w:val="left" w:pos="5103"/>
        </w:tabs>
        <w:spacing w:before="240" w:after="60" w:line="240" w:lineRule="auto"/>
        <w:rPr>
          <w:b/>
          <w:noProof/>
          <w:lang w:eastAsia="de-CH"/>
        </w:rPr>
      </w:pPr>
      <w:r>
        <w:rPr>
          <w:b/>
          <w:noProof/>
          <w:lang w:eastAsia="de-CH"/>
        </w:rPr>
        <w:t>Lebenslauf Projektleiter</w:t>
      </w:r>
      <w:r w:rsidR="00F079DF">
        <w:rPr>
          <w:b/>
          <w:noProof/>
          <w:lang w:eastAsia="de-CH"/>
        </w:rPr>
        <w:t xml:space="preserve"> </w:t>
      </w:r>
      <w:r w:rsidR="00E37E1F">
        <w:rPr>
          <w:b/>
          <w:noProof/>
          <w:lang w:eastAsia="de-CH"/>
        </w:rPr>
        <w:t>Generalplaner</w:t>
      </w:r>
    </w:p>
    <w:p w14:paraId="27A09676" w14:textId="77777777" w:rsidR="00FB008C" w:rsidRPr="00FB008C" w:rsidRDefault="00FB008C" w:rsidP="00FB008C">
      <w:pPr>
        <w:tabs>
          <w:tab w:val="left" w:pos="567"/>
          <w:tab w:val="left" w:pos="5103"/>
        </w:tabs>
        <w:spacing w:before="120" w:after="60" w:line="240" w:lineRule="auto"/>
        <w:rPr>
          <w:b/>
          <w:noProof/>
          <w:lang w:eastAsia="de-CH"/>
        </w:rPr>
      </w:pPr>
      <w:r w:rsidRPr="00FB008C">
        <w:rPr>
          <w:b/>
          <w:noProof/>
          <w:lang w:eastAsia="de-CH"/>
        </w:rPr>
        <w:t>Persönliche Daten</w:t>
      </w:r>
      <w:r w:rsidRPr="00FB008C">
        <w:rPr>
          <w:b/>
          <w:noProof/>
          <w:lang w:eastAsia="de-CH"/>
        </w:rPr>
        <w:tab/>
      </w:r>
    </w:p>
    <w:p w14:paraId="56B8FE03" w14:textId="3A35B27D" w:rsidR="00FB008C" w:rsidRPr="00FB008C" w:rsidRDefault="00FB008C" w:rsidP="00FB008C">
      <w:pPr>
        <w:tabs>
          <w:tab w:val="left" w:pos="567"/>
          <w:tab w:val="left" w:pos="5103"/>
        </w:tabs>
        <w:spacing w:before="240" w:after="60" w:line="240" w:lineRule="auto"/>
        <w:rPr>
          <w:noProof/>
          <w:lang w:eastAsia="de-CH"/>
        </w:rPr>
      </w:pPr>
      <w:r w:rsidRPr="00FB008C">
        <w:rPr>
          <w:noProof/>
          <w:lang w:eastAsia="de-CH"/>
        </w:rPr>
        <w:t>Name, Vorname:</w:t>
      </w:r>
      <w:r w:rsidRPr="00FB008C">
        <w:rPr>
          <w:noProof/>
          <w:lang w:eastAsia="de-CH"/>
        </w:rPr>
        <w:tab/>
      </w:r>
      <w:r>
        <w:rPr>
          <w:noProof/>
          <w:lang w:eastAsia="de-CH"/>
        </w:rPr>
        <w:t>……………………………………………..</w:t>
      </w:r>
    </w:p>
    <w:p w14:paraId="11F5AE6E" w14:textId="2055945A" w:rsidR="00FB008C" w:rsidRPr="00FB008C" w:rsidRDefault="00FB008C" w:rsidP="00FB008C">
      <w:pPr>
        <w:tabs>
          <w:tab w:val="left" w:pos="567"/>
          <w:tab w:val="left" w:pos="5103"/>
        </w:tabs>
        <w:spacing w:before="240" w:after="60" w:line="240" w:lineRule="auto"/>
        <w:rPr>
          <w:noProof/>
          <w:lang w:eastAsia="de-CH"/>
        </w:rPr>
      </w:pPr>
      <w:r w:rsidRPr="00FB008C">
        <w:rPr>
          <w:noProof/>
          <w:lang w:eastAsia="de-CH"/>
        </w:rPr>
        <w:t>Jahrgang:</w:t>
      </w:r>
      <w:r w:rsidRPr="00FB008C">
        <w:rPr>
          <w:noProof/>
          <w:lang w:eastAsia="de-CH"/>
        </w:rPr>
        <w:tab/>
      </w:r>
      <w:r>
        <w:rPr>
          <w:noProof/>
          <w:lang w:eastAsia="de-CH"/>
        </w:rPr>
        <w:t>……………………………………………..</w:t>
      </w:r>
    </w:p>
    <w:p w14:paraId="193176AC" w14:textId="53C1B271" w:rsidR="00FB008C" w:rsidRPr="00FB008C" w:rsidRDefault="00FB008C" w:rsidP="00FB008C">
      <w:pPr>
        <w:tabs>
          <w:tab w:val="left" w:pos="567"/>
          <w:tab w:val="left" w:pos="5103"/>
        </w:tabs>
        <w:spacing w:before="240" w:after="60" w:line="240" w:lineRule="auto"/>
        <w:rPr>
          <w:noProof/>
          <w:lang w:eastAsia="de-CH"/>
        </w:rPr>
      </w:pPr>
      <w:r w:rsidRPr="00FB008C">
        <w:rPr>
          <w:noProof/>
          <w:lang w:eastAsia="de-CH"/>
        </w:rPr>
        <w:t>Nationalität:</w:t>
      </w:r>
      <w:r w:rsidRPr="00FB008C">
        <w:rPr>
          <w:noProof/>
          <w:lang w:eastAsia="de-CH"/>
        </w:rPr>
        <w:tab/>
      </w:r>
      <w:r>
        <w:rPr>
          <w:noProof/>
          <w:lang w:eastAsia="de-CH"/>
        </w:rPr>
        <w:t>……………………………………………..</w:t>
      </w:r>
    </w:p>
    <w:p w14:paraId="3D43C56D" w14:textId="77777777" w:rsidR="00FB008C" w:rsidRPr="00FB008C" w:rsidRDefault="00FB008C" w:rsidP="00FB008C">
      <w:pPr>
        <w:tabs>
          <w:tab w:val="left" w:pos="567"/>
          <w:tab w:val="left" w:pos="5103"/>
        </w:tabs>
        <w:spacing w:before="240" w:after="60" w:line="240" w:lineRule="auto"/>
        <w:rPr>
          <w:b/>
          <w:noProof/>
          <w:lang w:eastAsia="de-CH"/>
        </w:rPr>
      </w:pPr>
      <w:r w:rsidRPr="00FB008C">
        <w:rPr>
          <w:b/>
          <w:noProof/>
          <w:lang w:eastAsia="de-CH"/>
        </w:rPr>
        <w:t xml:space="preserve">Ausbildung </w:t>
      </w:r>
    </w:p>
    <w:p w14:paraId="6BF9AE01" w14:textId="77777777" w:rsidR="00FB008C" w:rsidRPr="00FB008C" w:rsidRDefault="00FB008C" w:rsidP="00FB008C">
      <w:pPr>
        <w:tabs>
          <w:tab w:val="left" w:pos="567"/>
          <w:tab w:val="left" w:pos="2268"/>
          <w:tab w:val="left" w:pos="5670"/>
        </w:tabs>
        <w:spacing w:after="58" w:line="240" w:lineRule="auto"/>
        <w:rPr>
          <w:noProof/>
          <w:lang w:eastAsia="de-CH"/>
        </w:rPr>
      </w:pPr>
      <w:r w:rsidRPr="00FB008C">
        <w:rPr>
          <w:noProof/>
          <w:lang w:eastAsia="de-CH"/>
        </w:rPr>
        <w:t>von - bis</w:t>
      </w:r>
      <w:r w:rsidRPr="00FB008C">
        <w:rPr>
          <w:noProof/>
          <w:lang w:eastAsia="de-CH"/>
        </w:rPr>
        <w:tab/>
        <w:t>Institution, Ort:</w:t>
      </w:r>
      <w:r w:rsidRPr="00FB008C">
        <w:rPr>
          <w:noProof/>
          <w:lang w:eastAsia="de-CH"/>
        </w:rPr>
        <w:tab/>
        <w:t>Abschluss als:</w:t>
      </w:r>
    </w:p>
    <w:p w14:paraId="4EBF5B82" w14:textId="30E9C06E" w:rsidR="00FB008C" w:rsidRPr="00FB008C" w:rsidRDefault="00FB008C" w:rsidP="00FB008C">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39E7F5F2" w14:textId="77777777" w:rsidR="00FB008C" w:rsidRPr="00FB008C" w:rsidRDefault="00FB008C" w:rsidP="00FB008C">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12D31158" w14:textId="77777777" w:rsidR="00FB008C" w:rsidRPr="00FB008C" w:rsidRDefault="00FB008C" w:rsidP="00FB008C">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44ED4E6A" w14:textId="77777777" w:rsidR="00FB008C" w:rsidRPr="00FB008C" w:rsidRDefault="00FB008C" w:rsidP="00FB008C">
      <w:pPr>
        <w:tabs>
          <w:tab w:val="left" w:pos="567"/>
          <w:tab w:val="left" w:pos="5103"/>
        </w:tabs>
        <w:spacing w:before="240" w:after="60" w:line="240" w:lineRule="auto"/>
        <w:rPr>
          <w:b/>
          <w:noProof/>
          <w:lang w:eastAsia="de-CH"/>
        </w:rPr>
      </w:pPr>
      <w:r w:rsidRPr="00FB008C">
        <w:rPr>
          <w:b/>
          <w:noProof/>
          <w:lang w:eastAsia="de-CH"/>
        </w:rPr>
        <w:t xml:space="preserve">Weiterbildung </w:t>
      </w:r>
    </w:p>
    <w:p w14:paraId="59495900" w14:textId="7704C0A2" w:rsidR="00FB008C" w:rsidRPr="00FB008C" w:rsidRDefault="00FB008C" w:rsidP="00FB008C">
      <w:pPr>
        <w:tabs>
          <w:tab w:val="left" w:pos="567"/>
          <w:tab w:val="left" w:pos="2268"/>
          <w:tab w:val="left" w:pos="5670"/>
        </w:tabs>
        <w:spacing w:after="58" w:line="240" w:lineRule="auto"/>
        <w:rPr>
          <w:noProof/>
          <w:lang w:eastAsia="de-CH"/>
        </w:rPr>
      </w:pPr>
      <w:r w:rsidRPr="00FB008C">
        <w:rPr>
          <w:noProof/>
          <w:lang w:eastAsia="de-CH"/>
        </w:rPr>
        <w:t>von - bis</w:t>
      </w:r>
      <w:r w:rsidRPr="00FB008C">
        <w:rPr>
          <w:noProof/>
          <w:lang w:eastAsia="de-CH"/>
        </w:rPr>
        <w:tab/>
        <w:t>Institution, Ort:</w:t>
      </w:r>
      <w:r w:rsidRPr="00FB008C">
        <w:rPr>
          <w:noProof/>
          <w:lang w:eastAsia="de-CH"/>
        </w:rPr>
        <w:tab/>
        <w:t>Abschluss als:</w:t>
      </w:r>
    </w:p>
    <w:p w14:paraId="6DE845FD" w14:textId="77777777" w:rsidR="00FB008C" w:rsidRPr="00FB008C" w:rsidRDefault="00FB008C" w:rsidP="00FB008C">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02D1F7D2" w14:textId="77777777" w:rsidR="00FB008C" w:rsidRPr="00FB008C" w:rsidRDefault="00FB008C" w:rsidP="00FB008C">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4C1CDEF9" w14:textId="77777777" w:rsidR="00FB008C" w:rsidRPr="00FB008C" w:rsidRDefault="00FB008C" w:rsidP="00FB008C">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3603233D" w14:textId="77777777" w:rsidR="00FB008C" w:rsidRPr="00FB008C" w:rsidRDefault="00FB008C" w:rsidP="00FB008C">
      <w:pPr>
        <w:tabs>
          <w:tab w:val="left" w:pos="567"/>
          <w:tab w:val="left" w:pos="5103"/>
        </w:tabs>
        <w:spacing w:before="240" w:after="60" w:line="240" w:lineRule="auto"/>
        <w:rPr>
          <w:b/>
          <w:noProof/>
          <w:lang w:eastAsia="de-CH"/>
        </w:rPr>
      </w:pPr>
      <w:r w:rsidRPr="00FB008C">
        <w:rPr>
          <w:b/>
          <w:noProof/>
          <w:lang w:eastAsia="de-CH"/>
        </w:rPr>
        <w:t>Beruflicher Werdegang</w:t>
      </w:r>
    </w:p>
    <w:p w14:paraId="234C7D1E" w14:textId="22D2AD61" w:rsidR="00CE226E" w:rsidRPr="00FB008C" w:rsidRDefault="00CE226E" w:rsidP="00CE226E">
      <w:pPr>
        <w:tabs>
          <w:tab w:val="left" w:pos="567"/>
          <w:tab w:val="left" w:pos="2268"/>
          <w:tab w:val="left" w:pos="6804"/>
        </w:tabs>
        <w:spacing w:after="58" w:line="240" w:lineRule="auto"/>
        <w:rPr>
          <w:noProof/>
          <w:lang w:eastAsia="de-CH"/>
        </w:rPr>
      </w:pPr>
      <w:r w:rsidRPr="00FB008C">
        <w:rPr>
          <w:noProof/>
          <w:lang w:eastAsia="de-CH"/>
        </w:rPr>
        <w:t>von - bis</w:t>
      </w:r>
      <w:r w:rsidRPr="00FB008C">
        <w:rPr>
          <w:noProof/>
          <w:lang w:eastAsia="de-CH"/>
        </w:rPr>
        <w:tab/>
      </w:r>
      <w:r w:rsidRPr="00CE226E">
        <w:rPr>
          <w:noProof/>
          <w:lang w:eastAsia="de-CH"/>
        </w:rPr>
        <w:t>Firma, Ort und Tätigkeitsbereich</w:t>
      </w:r>
      <w:r w:rsidRPr="00FB008C">
        <w:rPr>
          <w:noProof/>
          <w:lang w:eastAsia="de-CH"/>
        </w:rPr>
        <w:t>:</w:t>
      </w:r>
      <w:r w:rsidRPr="00FB008C">
        <w:rPr>
          <w:noProof/>
          <w:lang w:eastAsia="de-CH"/>
        </w:rPr>
        <w:tab/>
      </w:r>
      <w:r>
        <w:rPr>
          <w:noProof/>
          <w:lang w:eastAsia="de-CH"/>
        </w:rPr>
        <w:t>Funktion</w:t>
      </w:r>
      <w:r w:rsidRPr="00FB008C">
        <w:rPr>
          <w:noProof/>
          <w:lang w:eastAsia="de-CH"/>
        </w:rPr>
        <w:t>:</w:t>
      </w:r>
    </w:p>
    <w:p w14:paraId="4868BD8B" w14:textId="054E3D95" w:rsidR="00CE226E" w:rsidRPr="00FB008C" w:rsidRDefault="00CE226E" w:rsidP="00CE226E">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04E49FCE" w14:textId="77777777" w:rsidR="00CE226E" w:rsidRPr="00FB008C" w:rsidRDefault="00CE226E" w:rsidP="00CE226E">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51D3511D" w14:textId="77777777" w:rsidR="00CE226E" w:rsidRPr="00FB008C" w:rsidRDefault="00CE226E" w:rsidP="00CE226E">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160C9BA3" w14:textId="77777777" w:rsidR="00CE226E" w:rsidRPr="00FB008C" w:rsidRDefault="00CE226E" w:rsidP="00CE226E">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7CBB7EAC" w14:textId="77777777" w:rsidR="00CE226E" w:rsidRPr="00FB008C" w:rsidRDefault="00CE226E" w:rsidP="00CE226E">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32DBB6FA" w14:textId="77777777" w:rsidR="00CE226E" w:rsidRPr="00FB008C" w:rsidRDefault="00CE226E" w:rsidP="00CE226E">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55BA4248" w14:textId="6C4D7E42" w:rsidR="00FB008C" w:rsidRPr="00FB008C" w:rsidRDefault="00FB008C" w:rsidP="00FB008C">
      <w:pPr>
        <w:tabs>
          <w:tab w:val="left" w:pos="567"/>
          <w:tab w:val="left" w:pos="5103"/>
        </w:tabs>
        <w:spacing w:before="240" w:after="60" w:line="240" w:lineRule="auto"/>
        <w:rPr>
          <w:b/>
          <w:noProof/>
          <w:lang w:eastAsia="de-CH"/>
        </w:rPr>
      </w:pPr>
      <w:r w:rsidRPr="00FB008C">
        <w:rPr>
          <w:b/>
          <w:noProof/>
          <w:lang w:eastAsia="de-CH"/>
        </w:rPr>
        <w:t xml:space="preserve">weitere / besondere Kenntnisse (z.B. </w:t>
      </w:r>
      <w:r w:rsidR="00CE226E">
        <w:rPr>
          <w:b/>
          <w:noProof/>
          <w:lang w:eastAsia="de-CH"/>
        </w:rPr>
        <w:t>IT, Security, etc.</w:t>
      </w:r>
      <w:r w:rsidRPr="00FB008C">
        <w:rPr>
          <w:b/>
          <w:noProof/>
          <w:lang w:eastAsia="de-CH"/>
        </w:rPr>
        <w:t>)</w:t>
      </w:r>
    </w:p>
    <w:p w14:paraId="46AA0D4E" w14:textId="77777777" w:rsidR="00CE226E" w:rsidRDefault="00CE226E" w:rsidP="00CE226E">
      <w:pPr>
        <w:tabs>
          <w:tab w:val="left" w:pos="567"/>
          <w:tab w:val="left" w:pos="5103"/>
        </w:tabs>
        <w:spacing w:before="240" w:after="60" w:line="240" w:lineRule="auto"/>
        <w:rPr>
          <w:noProof/>
          <w:lang w:eastAsia="de-CH"/>
        </w:rPr>
      </w:pPr>
      <w:r>
        <w:rPr>
          <w:noProof/>
          <w:lang w:eastAsia="de-CH"/>
        </w:rPr>
        <w:t>.................................................................................................................................................................</w:t>
      </w:r>
    </w:p>
    <w:p w14:paraId="04CD546A" w14:textId="77777777" w:rsidR="00CE226E" w:rsidRDefault="00CE226E" w:rsidP="00CE226E">
      <w:pPr>
        <w:tabs>
          <w:tab w:val="left" w:pos="567"/>
          <w:tab w:val="left" w:pos="5103"/>
        </w:tabs>
        <w:spacing w:before="240" w:after="60" w:line="240" w:lineRule="auto"/>
        <w:rPr>
          <w:noProof/>
          <w:lang w:eastAsia="de-CH"/>
        </w:rPr>
      </w:pPr>
      <w:r>
        <w:rPr>
          <w:noProof/>
          <w:lang w:eastAsia="de-CH"/>
        </w:rPr>
        <w:t>.................................................................................................................................................................</w:t>
      </w:r>
    </w:p>
    <w:p w14:paraId="79558437" w14:textId="77777777" w:rsidR="00877828" w:rsidRDefault="00877828">
      <w:pPr>
        <w:spacing w:line="240" w:lineRule="auto"/>
        <w:rPr>
          <w:b/>
          <w:noProof/>
          <w:lang w:eastAsia="de-CH"/>
        </w:rPr>
      </w:pPr>
      <w:r>
        <w:rPr>
          <w:b/>
          <w:noProof/>
          <w:lang w:eastAsia="de-CH"/>
        </w:rPr>
        <w:br w:type="page"/>
      </w:r>
    </w:p>
    <w:p w14:paraId="4AE4E1CC" w14:textId="0A618683" w:rsidR="00A05826" w:rsidRPr="004F3687" w:rsidRDefault="00A05826" w:rsidP="00A05826">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projekt 1, Projektleiter</w:t>
      </w:r>
      <w:r w:rsidR="00F079DF">
        <w:rPr>
          <w:b/>
          <w:noProof/>
          <w:lang w:eastAsia="de-CH"/>
        </w:rPr>
        <w:t xml:space="preserve"> </w:t>
      </w:r>
      <w:r w:rsidR="006E5D04">
        <w:rPr>
          <w:b/>
          <w:noProof/>
          <w:lang w:eastAsia="de-CH"/>
        </w:rPr>
        <w:t>GP</w:t>
      </w:r>
    </w:p>
    <w:p w14:paraId="1CED0B1D" w14:textId="77777777" w:rsidR="006E5D04" w:rsidRDefault="006E5D04" w:rsidP="006E5D04">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4CD01BCB" w14:textId="77777777" w:rsidR="006E5D04" w:rsidRDefault="006E5D04" w:rsidP="006E5D04">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66C726CA" w14:textId="77777777" w:rsidR="006E5D04" w:rsidRDefault="006E5D04" w:rsidP="006E5D04">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012810BE" w14:textId="77777777" w:rsidR="006E5D04" w:rsidRDefault="006E5D04" w:rsidP="006E5D04">
      <w:pPr>
        <w:tabs>
          <w:tab w:val="left" w:pos="567"/>
          <w:tab w:val="left" w:pos="3969"/>
        </w:tabs>
        <w:spacing w:before="240" w:after="60" w:line="240" w:lineRule="auto"/>
        <w:rPr>
          <w:noProof/>
          <w:lang w:eastAsia="de-CH"/>
        </w:rPr>
      </w:pPr>
      <w:r>
        <w:rPr>
          <w:noProof/>
          <w:lang w:eastAsia="de-CH"/>
        </w:rPr>
        <w:t>Ca. Bausumme</w:t>
      </w:r>
      <w:r>
        <w:rPr>
          <w:noProof/>
          <w:lang w:eastAsia="de-CH"/>
        </w:rPr>
        <w:tab/>
        <w:t>………………………………………………………………..</w:t>
      </w:r>
    </w:p>
    <w:p w14:paraId="7916F813" w14:textId="77777777" w:rsidR="006E5D04" w:rsidRDefault="006E5D04" w:rsidP="006E5D04">
      <w:pPr>
        <w:tabs>
          <w:tab w:val="left" w:pos="567"/>
          <w:tab w:val="left" w:pos="3969"/>
        </w:tabs>
        <w:spacing w:before="240" w:after="60" w:line="240" w:lineRule="auto"/>
        <w:rPr>
          <w:noProof/>
          <w:lang w:eastAsia="de-CH"/>
        </w:rPr>
      </w:pPr>
      <w:r>
        <w:rPr>
          <w:noProof/>
          <w:lang w:eastAsia="de-CH"/>
        </w:rPr>
        <w:t>Ca. Bausumme Gebäudautomation</w:t>
      </w:r>
      <w:r>
        <w:rPr>
          <w:noProof/>
          <w:lang w:eastAsia="de-CH"/>
        </w:rPr>
        <w:tab/>
        <w:t>………………………………………………………………..</w:t>
      </w:r>
    </w:p>
    <w:p w14:paraId="0137F3CF" w14:textId="77777777" w:rsidR="006E5D04" w:rsidRDefault="006E5D04" w:rsidP="006E5D04">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5A90F170" w14:textId="77777777" w:rsidR="006E5D04" w:rsidRDefault="006E5D04" w:rsidP="006E5D04">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058B3A19" w14:textId="77777777" w:rsidR="006E5D04" w:rsidRDefault="006E5D04" w:rsidP="006E5D04">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494078F2" w14:textId="77777777" w:rsidR="006E5D04" w:rsidRDefault="006E5D04" w:rsidP="006E5D04">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496CA7AB" w14:textId="77777777" w:rsidR="006E5D04" w:rsidRDefault="006E5D04" w:rsidP="006E5D04">
      <w:pPr>
        <w:tabs>
          <w:tab w:val="left" w:pos="567"/>
          <w:tab w:val="left" w:pos="5103"/>
        </w:tabs>
        <w:spacing w:before="240" w:after="60" w:line="240" w:lineRule="auto"/>
        <w:rPr>
          <w:noProof/>
          <w:lang w:eastAsia="de-CH"/>
        </w:rPr>
      </w:pPr>
      <w:r w:rsidRPr="003D788C">
        <w:rPr>
          <w:noProof/>
          <w:lang w:eastAsia="de-CH"/>
        </w:rPr>
        <w:t>Kurzbeschrieb der Aufgabe und Verantwortung de</w:t>
      </w:r>
      <w:r>
        <w:rPr>
          <w:noProof/>
          <w:lang w:eastAsia="de-CH"/>
        </w:rPr>
        <w:t>s Anbieters</w:t>
      </w:r>
      <w:r w:rsidRPr="003D788C">
        <w:rPr>
          <w:noProof/>
          <w:lang w:eastAsia="de-CH"/>
        </w:rPr>
        <w:t>:</w:t>
      </w:r>
    </w:p>
    <w:p w14:paraId="68691719"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22A7FAF7"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2153AA40"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21B72EE5"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0B8ED246"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01257B0F" w14:textId="77777777" w:rsidR="006E5D04" w:rsidRDefault="006E5D04" w:rsidP="006E5D04">
      <w:pPr>
        <w:tabs>
          <w:tab w:val="left" w:pos="567"/>
          <w:tab w:val="left" w:pos="5103"/>
        </w:tabs>
        <w:spacing w:before="240" w:after="60" w:line="240" w:lineRule="auto"/>
        <w:rPr>
          <w:noProof/>
          <w:lang w:eastAsia="de-CH"/>
        </w:rPr>
      </w:pPr>
      <w:r w:rsidRPr="00961510">
        <w:rPr>
          <w:noProof/>
          <w:lang w:eastAsia="de-CH"/>
        </w:rPr>
        <w:t>Warum ist dieser Referenzauftrag ein gutes Beispiel, um die Leistungsfähigkeit des Anbieters darzustellen? Kurze</w:t>
      </w:r>
      <w:r>
        <w:rPr>
          <w:noProof/>
          <w:lang w:eastAsia="de-CH"/>
        </w:rPr>
        <w:t xml:space="preserve"> </w:t>
      </w:r>
      <w:r w:rsidRPr="00961510">
        <w:rPr>
          <w:noProof/>
          <w:lang w:eastAsia="de-CH"/>
        </w:rPr>
        <w:t>Begründung:</w:t>
      </w:r>
    </w:p>
    <w:p w14:paraId="15EEA7B3"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7FA428CF"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57BE8E0A"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445BE907"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150791C1"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5E6F5547"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70277F86" w14:textId="77777777" w:rsidR="006E5D04" w:rsidRDefault="006E5D04" w:rsidP="006E5D04">
      <w:pPr>
        <w:spacing w:line="240" w:lineRule="auto"/>
        <w:rPr>
          <w:noProof/>
          <w:lang w:eastAsia="de-CH"/>
        </w:rPr>
      </w:pPr>
      <w:r>
        <w:rPr>
          <w:noProof/>
          <w:lang w:eastAsia="de-CH"/>
        </w:rPr>
        <w:br w:type="page"/>
      </w:r>
    </w:p>
    <w:p w14:paraId="2937B153" w14:textId="657EB73B" w:rsidR="00A05826" w:rsidRPr="004F3687" w:rsidRDefault="00A05826" w:rsidP="00A05826">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projekt 2, Projektleiter</w:t>
      </w:r>
      <w:r w:rsidR="00F079DF">
        <w:rPr>
          <w:b/>
          <w:noProof/>
          <w:lang w:eastAsia="de-CH"/>
        </w:rPr>
        <w:t xml:space="preserve"> G</w:t>
      </w:r>
      <w:r w:rsidR="006E5D04">
        <w:rPr>
          <w:b/>
          <w:noProof/>
          <w:lang w:eastAsia="de-CH"/>
        </w:rPr>
        <w:t>P</w:t>
      </w:r>
    </w:p>
    <w:p w14:paraId="33F9101D" w14:textId="77777777" w:rsidR="006E5D04" w:rsidRDefault="006E5D04" w:rsidP="006E5D04">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74EBF7BB" w14:textId="77777777" w:rsidR="006E5D04" w:rsidRDefault="006E5D04" w:rsidP="006E5D04">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1B8BC0EA" w14:textId="77777777" w:rsidR="006E5D04" w:rsidRDefault="006E5D04" w:rsidP="006E5D04">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5B748DC6" w14:textId="77777777" w:rsidR="006E5D04" w:rsidRDefault="006E5D04" w:rsidP="006E5D04">
      <w:pPr>
        <w:tabs>
          <w:tab w:val="left" w:pos="567"/>
          <w:tab w:val="left" w:pos="3969"/>
        </w:tabs>
        <w:spacing w:before="240" w:after="60" w:line="240" w:lineRule="auto"/>
        <w:rPr>
          <w:noProof/>
          <w:lang w:eastAsia="de-CH"/>
        </w:rPr>
      </w:pPr>
      <w:r>
        <w:rPr>
          <w:noProof/>
          <w:lang w:eastAsia="de-CH"/>
        </w:rPr>
        <w:t>Ca. Bausumme</w:t>
      </w:r>
      <w:r>
        <w:rPr>
          <w:noProof/>
          <w:lang w:eastAsia="de-CH"/>
        </w:rPr>
        <w:tab/>
        <w:t>………………………………………………………………..</w:t>
      </w:r>
    </w:p>
    <w:p w14:paraId="216FCAAF" w14:textId="77777777" w:rsidR="006E5D04" w:rsidRDefault="006E5D04" w:rsidP="006E5D04">
      <w:pPr>
        <w:tabs>
          <w:tab w:val="left" w:pos="567"/>
          <w:tab w:val="left" w:pos="3969"/>
        </w:tabs>
        <w:spacing w:before="240" w:after="60" w:line="240" w:lineRule="auto"/>
        <w:rPr>
          <w:noProof/>
          <w:lang w:eastAsia="de-CH"/>
        </w:rPr>
      </w:pPr>
      <w:r>
        <w:rPr>
          <w:noProof/>
          <w:lang w:eastAsia="de-CH"/>
        </w:rPr>
        <w:t>Ca. Bausumme Gebäudautomation</w:t>
      </w:r>
      <w:r>
        <w:rPr>
          <w:noProof/>
          <w:lang w:eastAsia="de-CH"/>
        </w:rPr>
        <w:tab/>
        <w:t>………………………………………………………………..</w:t>
      </w:r>
    </w:p>
    <w:p w14:paraId="58BF68AD" w14:textId="77777777" w:rsidR="006E5D04" w:rsidRDefault="006E5D04" w:rsidP="006E5D04">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421F8B2A" w14:textId="77777777" w:rsidR="006E5D04" w:rsidRDefault="006E5D04" w:rsidP="006E5D04">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4F2AADB0" w14:textId="77777777" w:rsidR="006E5D04" w:rsidRDefault="006E5D04" w:rsidP="006E5D04">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33561434" w14:textId="77777777" w:rsidR="006E5D04" w:rsidRDefault="006E5D04" w:rsidP="006E5D04">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0851CB83" w14:textId="77777777" w:rsidR="006E5D04" w:rsidRDefault="006E5D04" w:rsidP="006E5D04">
      <w:pPr>
        <w:tabs>
          <w:tab w:val="left" w:pos="567"/>
          <w:tab w:val="left" w:pos="5103"/>
        </w:tabs>
        <w:spacing w:before="240" w:after="60" w:line="240" w:lineRule="auto"/>
        <w:rPr>
          <w:noProof/>
          <w:lang w:eastAsia="de-CH"/>
        </w:rPr>
      </w:pPr>
      <w:r w:rsidRPr="003D788C">
        <w:rPr>
          <w:noProof/>
          <w:lang w:eastAsia="de-CH"/>
        </w:rPr>
        <w:t>Kurzbeschrieb der Aufgabe und Verantwortung de</w:t>
      </w:r>
      <w:r>
        <w:rPr>
          <w:noProof/>
          <w:lang w:eastAsia="de-CH"/>
        </w:rPr>
        <w:t>s Anbieters</w:t>
      </w:r>
      <w:r w:rsidRPr="003D788C">
        <w:rPr>
          <w:noProof/>
          <w:lang w:eastAsia="de-CH"/>
        </w:rPr>
        <w:t>:</w:t>
      </w:r>
    </w:p>
    <w:p w14:paraId="44F9120B"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22360557"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0D77B02D"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43AE7275"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1669D09E"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7474F644" w14:textId="77777777" w:rsidR="006E5D04" w:rsidRDefault="006E5D04" w:rsidP="006E5D04">
      <w:pPr>
        <w:tabs>
          <w:tab w:val="left" w:pos="567"/>
          <w:tab w:val="left" w:pos="5103"/>
        </w:tabs>
        <w:spacing w:before="240" w:after="60" w:line="240" w:lineRule="auto"/>
        <w:rPr>
          <w:noProof/>
          <w:lang w:eastAsia="de-CH"/>
        </w:rPr>
      </w:pPr>
      <w:r w:rsidRPr="00961510">
        <w:rPr>
          <w:noProof/>
          <w:lang w:eastAsia="de-CH"/>
        </w:rPr>
        <w:t>Warum ist dieser Referenzauftrag ein gutes Beispiel, um die Leistungsfähigkeit des Anbieters darzustellen? Kurze</w:t>
      </w:r>
      <w:r>
        <w:rPr>
          <w:noProof/>
          <w:lang w:eastAsia="de-CH"/>
        </w:rPr>
        <w:t xml:space="preserve"> </w:t>
      </w:r>
      <w:r w:rsidRPr="00961510">
        <w:rPr>
          <w:noProof/>
          <w:lang w:eastAsia="de-CH"/>
        </w:rPr>
        <w:t>Begründung:</w:t>
      </w:r>
    </w:p>
    <w:p w14:paraId="461889BC"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3668D507"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6EC13E50"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06807BED"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0A1EE621"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5E6F27D9" w14:textId="77777777" w:rsidR="006E5D04" w:rsidRDefault="006E5D04" w:rsidP="006E5D04">
      <w:pPr>
        <w:tabs>
          <w:tab w:val="left" w:pos="567"/>
          <w:tab w:val="left" w:pos="5103"/>
        </w:tabs>
        <w:spacing w:before="240" w:after="60" w:line="240" w:lineRule="auto"/>
        <w:rPr>
          <w:noProof/>
          <w:lang w:eastAsia="de-CH"/>
        </w:rPr>
      </w:pPr>
      <w:r>
        <w:rPr>
          <w:noProof/>
          <w:lang w:eastAsia="de-CH"/>
        </w:rPr>
        <w:t>.................................................................................................................................................................</w:t>
      </w:r>
    </w:p>
    <w:p w14:paraId="6958A1F2" w14:textId="77777777" w:rsidR="006E5D04" w:rsidRDefault="006E5D04" w:rsidP="006E5D04">
      <w:pPr>
        <w:spacing w:line="240" w:lineRule="auto"/>
        <w:rPr>
          <w:noProof/>
          <w:lang w:eastAsia="de-CH"/>
        </w:rPr>
      </w:pPr>
      <w:r>
        <w:rPr>
          <w:noProof/>
          <w:lang w:eastAsia="de-CH"/>
        </w:rPr>
        <w:br w:type="page"/>
      </w:r>
    </w:p>
    <w:p w14:paraId="1E19E76A" w14:textId="6A6F6AF3" w:rsidR="00A93A0B" w:rsidRDefault="00A93A0B" w:rsidP="00A93A0B">
      <w:pPr>
        <w:tabs>
          <w:tab w:val="left" w:pos="567"/>
          <w:tab w:val="left" w:pos="5103"/>
        </w:tabs>
        <w:spacing w:before="240" w:after="60" w:line="240" w:lineRule="auto"/>
        <w:rPr>
          <w:b/>
          <w:noProof/>
          <w:lang w:eastAsia="de-CH"/>
        </w:rPr>
      </w:pPr>
      <w:r>
        <w:rPr>
          <w:b/>
          <w:noProof/>
          <w:lang w:eastAsia="de-CH"/>
        </w:rPr>
        <w:lastRenderedPageBreak/>
        <w:t xml:space="preserve">Lebenslauf </w:t>
      </w:r>
      <w:r w:rsidR="006E5D04">
        <w:rPr>
          <w:b/>
          <w:noProof/>
          <w:lang w:eastAsia="de-CH"/>
        </w:rPr>
        <w:t>Projektleiter</w:t>
      </w:r>
      <w:r w:rsidR="00F079DF">
        <w:rPr>
          <w:b/>
          <w:noProof/>
          <w:lang w:eastAsia="de-CH"/>
        </w:rPr>
        <w:t xml:space="preserve"> G</w:t>
      </w:r>
      <w:r w:rsidR="00B96CBD">
        <w:rPr>
          <w:b/>
          <w:noProof/>
          <w:lang w:eastAsia="de-CH"/>
        </w:rPr>
        <w:t>ebäudeautomation</w:t>
      </w:r>
    </w:p>
    <w:p w14:paraId="62CF9D74" w14:textId="77777777" w:rsidR="00A93A0B" w:rsidRPr="00FB008C" w:rsidRDefault="00A93A0B" w:rsidP="00A93A0B">
      <w:pPr>
        <w:tabs>
          <w:tab w:val="left" w:pos="567"/>
          <w:tab w:val="left" w:pos="5103"/>
        </w:tabs>
        <w:spacing w:before="120" w:after="60" w:line="240" w:lineRule="auto"/>
        <w:rPr>
          <w:b/>
          <w:noProof/>
          <w:lang w:eastAsia="de-CH"/>
        </w:rPr>
      </w:pPr>
      <w:r w:rsidRPr="00FB008C">
        <w:rPr>
          <w:b/>
          <w:noProof/>
          <w:lang w:eastAsia="de-CH"/>
        </w:rPr>
        <w:t>Persönliche Daten</w:t>
      </w:r>
      <w:r w:rsidRPr="00FB008C">
        <w:rPr>
          <w:b/>
          <w:noProof/>
          <w:lang w:eastAsia="de-CH"/>
        </w:rPr>
        <w:tab/>
      </w:r>
    </w:p>
    <w:p w14:paraId="51D86413" w14:textId="77777777" w:rsidR="00A93A0B" w:rsidRPr="00FB008C" w:rsidRDefault="00A93A0B" w:rsidP="00A93A0B">
      <w:pPr>
        <w:tabs>
          <w:tab w:val="left" w:pos="567"/>
          <w:tab w:val="left" w:pos="5103"/>
        </w:tabs>
        <w:spacing w:before="240" w:after="60" w:line="240" w:lineRule="auto"/>
        <w:rPr>
          <w:noProof/>
          <w:lang w:eastAsia="de-CH"/>
        </w:rPr>
      </w:pPr>
      <w:r w:rsidRPr="00FB008C">
        <w:rPr>
          <w:noProof/>
          <w:lang w:eastAsia="de-CH"/>
        </w:rPr>
        <w:t>Name, Vorname:</w:t>
      </w:r>
      <w:r w:rsidRPr="00FB008C">
        <w:rPr>
          <w:noProof/>
          <w:lang w:eastAsia="de-CH"/>
        </w:rPr>
        <w:tab/>
      </w:r>
      <w:r>
        <w:rPr>
          <w:noProof/>
          <w:lang w:eastAsia="de-CH"/>
        </w:rPr>
        <w:t>……………………………………………..</w:t>
      </w:r>
    </w:p>
    <w:p w14:paraId="75840D2F" w14:textId="77777777" w:rsidR="00A93A0B" w:rsidRPr="00FB008C" w:rsidRDefault="00A93A0B" w:rsidP="00A93A0B">
      <w:pPr>
        <w:tabs>
          <w:tab w:val="left" w:pos="567"/>
          <w:tab w:val="left" w:pos="5103"/>
        </w:tabs>
        <w:spacing w:before="240" w:after="60" w:line="240" w:lineRule="auto"/>
        <w:rPr>
          <w:noProof/>
          <w:lang w:eastAsia="de-CH"/>
        </w:rPr>
      </w:pPr>
      <w:r w:rsidRPr="00FB008C">
        <w:rPr>
          <w:noProof/>
          <w:lang w:eastAsia="de-CH"/>
        </w:rPr>
        <w:t>Jahrgang:</w:t>
      </w:r>
      <w:r w:rsidRPr="00FB008C">
        <w:rPr>
          <w:noProof/>
          <w:lang w:eastAsia="de-CH"/>
        </w:rPr>
        <w:tab/>
      </w:r>
      <w:r>
        <w:rPr>
          <w:noProof/>
          <w:lang w:eastAsia="de-CH"/>
        </w:rPr>
        <w:t>……………………………………………..</w:t>
      </w:r>
    </w:p>
    <w:p w14:paraId="65FAAD92" w14:textId="77777777" w:rsidR="00A93A0B" w:rsidRPr="00FB008C" w:rsidRDefault="00A93A0B" w:rsidP="00A93A0B">
      <w:pPr>
        <w:tabs>
          <w:tab w:val="left" w:pos="567"/>
          <w:tab w:val="left" w:pos="5103"/>
        </w:tabs>
        <w:spacing w:before="240" w:after="60" w:line="240" w:lineRule="auto"/>
        <w:rPr>
          <w:noProof/>
          <w:lang w:eastAsia="de-CH"/>
        </w:rPr>
      </w:pPr>
      <w:r w:rsidRPr="00FB008C">
        <w:rPr>
          <w:noProof/>
          <w:lang w:eastAsia="de-CH"/>
        </w:rPr>
        <w:t>Nationalität:</w:t>
      </w:r>
      <w:r w:rsidRPr="00FB008C">
        <w:rPr>
          <w:noProof/>
          <w:lang w:eastAsia="de-CH"/>
        </w:rPr>
        <w:tab/>
      </w:r>
      <w:r>
        <w:rPr>
          <w:noProof/>
          <w:lang w:eastAsia="de-CH"/>
        </w:rPr>
        <w:t>……………………………………………..</w:t>
      </w:r>
    </w:p>
    <w:p w14:paraId="5CE1B0A6" w14:textId="77777777" w:rsidR="00A93A0B" w:rsidRPr="00FB008C" w:rsidRDefault="00A93A0B" w:rsidP="00A93A0B">
      <w:pPr>
        <w:tabs>
          <w:tab w:val="left" w:pos="567"/>
          <w:tab w:val="left" w:pos="5103"/>
        </w:tabs>
        <w:spacing w:before="240" w:after="60" w:line="240" w:lineRule="auto"/>
        <w:rPr>
          <w:b/>
          <w:noProof/>
          <w:lang w:eastAsia="de-CH"/>
        </w:rPr>
      </w:pPr>
      <w:r w:rsidRPr="00FB008C">
        <w:rPr>
          <w:b/>
          <w:noProof/>
          <w:lang w:eastAsia="de-CH"/>
        </w:rPr>
        <w:t xml:space="preserve">Ausbildung </w:t>
      </w:r>
    </w:p>
    <w:p w14:paraId="5942BEBF" w14:textId="77777777" w:rsidR="00A93A0B" w:rsidRPr="00FB008C" w:rsidRDefault="00A93A0B" w:rsidP="00A93A0B">
      <w:pPr>
        <w:tabs>
          <w:tab w:val="left" w:pos="567"/>
          <w:tab w:val="left" w:pos="2268"/>
          <w:tab w:val="left" w:pos="5670"/>
        </w:tabs>
        <w:spacing w:after="58" w:line="240" w:lineRule="auto"/>
        <w:rPr>
          <w:noProof/>
          <w:lang w:eastAsia="de-CH"/>
        </w:rPr>
      </w:pPr>
      <w:r w:rsidRPr="00FB008C">
        <w:rPr>
          <w:noProof/>
          <w:lang w:eastAsia="de-CH"/>
        </w:rPr>
        <w:t>von - bis</w:t>
      </w:r>
      <w:r w:rsidRPr="00FB008C">
        <w:rPr>
          <w:noProof/>
          <w:lang w:eastAsia="de-CH"/>
        </w:rPr>
        <w:tab/>
        <w:t>Institution, Ort:</w:t>
      </w:r>
      <w:r w:rsidRPr="00FB008C">
        <w:rPr>
          <w:noProof/>
          <w:lang w:eastAsia="de-CH"/>
        </w:rPr>
        <w:tab/>
        <w:t>Abschluss als:</w:t>
      </w:r>
    </w:p>
    <w:p w14:paraId="709C9B8C" w14:textId="77777777" w:rsidR="00A93A0B" w:rsidRPr="00FB008C" w:rsidRDefault="00A93A0B" w:rsidP="00A93A0B">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430834DB" w14:textId="77777777" w:rsidR="00A93A0B" w:rsidRPr="00FB008C" w:rsidRDefault="00A93A0B" w:rsidP="00A93A0B">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2CE09E16" w14:textId="77777777" w:rsidR="00A93A0B" w:rsidRPr="00FB008C" w:rsidRDefault="00A93A0B" w:rsidP="00A93A0B">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401D7461" w14:textId="77777777" w:rsidR="00A93A0B" w:rsidRPr="00FB008C" w:rsidRDefault="00A93A0B" w:rsidP="00A93A0B">
      <w:pPr>
        <w:tabs>
          <w:tab w:val="left" w:pos="567"/>
          <w:tab w:val="left" w:pos="5103"/>
        </w:tabs>
        <w:spacing w:before="240" w:after="60" w:line="240" w:lineRule="auto"/>
        <w:rPr>
          <w:b/>
          <w:noProof/>
          <w:lang w:eastAsia="de-CH"/>
        </w:rPr>
      </w:pPr>
      <w:r w:rsidRPr="00FB008C">
        <w:rPr>
          <w:b/>
          <w:noProof/>
          <w:lang w:eastAsia="de-CH"/>
        </w:rPr>
        <w:t xml:space="preserve">Weiterbildung </w:t>
      </w:r>
    </w:p>
    <w:p w14:paraId="45068488" w14:textId="77777777" w:rsidR="00A93A0B" w:rsidRPr="00FB008C" w:rsidRDefault="00A93A0B" w:rsidP="00A93A0B">
      <w:pPr>
        <w:tabs>
          <w:tab w:val="left" w:pos="567"/>
          <w:tab w:val="left" w:pos="2268"/>
          <w:tab w:val="left" w:pos="5670"/>
        </w:tabs>
        <w:spacing w:after="58" w:line="240" w:lineRule="auto"/>
        <w:rPr>
          <w:noProof/>
          <w:lang w:eastAsia="de-CH"/>
        </w:rPr>
      </w:pPr>
      <w:r w:rsidRPr="00FB008C">
        <w:rPr>
          <w:noProof/>
          <w:lang w:eastAsia="de-CH"/>
        </w:rPr>
        <w:t>von - bis</w:t>
      </w:r>
      <w:r w:rsidRPr="00FB008C">
        <w:rPr>
          <w:noProof/>
          <w:lang w:eastAsia="de-CH"/>
        </w:rPr>
        <w:tab/>
        <w:t>Institution, Ort:</w:t>
      </w:r>
      <w:r w:rsidRPr="00FB008C">
        <w:rPr>
          <w:noProof/>
          <w:lang w:eastAsia="de-CH"/>
        </w:rPr>
        <w:tab/>
        <w:t>Abschluss als:</w:t>
      </w:r>
    </w:p>
    <w:p w14:paraId="26172056" w14:textId="77777777" w:rsidR="00A93A0B" w:rsidRPr="00FB008C" w:rsidRDefault="00A93A0B" w:rsidP="00A93A0B">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60404F4B" w14:textId="77777777" w:rsidR="00A93A0B" w:rsidRPr="00FB008C" w:rsidRDefault="00A93A0B" w:rsidP="00A93A0B">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1E2ED819" w14:textId="77777777" w:rsidR="00A93A0B" w:rsidRPr="00FB008C" w:rsidRDefault="00A93A0B" w:rsidP="00A93A0B">
      <w:pPr>
        <w:tabs>
          <w:tab w:val="left" w:pos="567"/>
          <w:tab w:val="left" w:pos="2268"/>
          <w:tab w:val="left" w:pos="5670"/>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0625077C" w14:textId="77777777" w:rsidR="00A93A0B" w:rsidRPr="00FB008C" w:rsidRDefault="00A93A0B" w:rsidP="00A93A0B">
      <w:pPr>
        <w:tabs>
          <w:tab w:val="left" w:pos="567"/>
          <w:tab w:val="left" w:pos="5103"/>
        </w:tabs>
        <w:spacing w:before="240" w:after="60" w:line="240" w:lineRule="auto"/>
        <w:rPr>
          <w:b/>
          <w:noProof/>
          <w:lang w:eastAsia="de-CH"/>
        </w:rPr>
      </w:pPr>
      <w:r w:rsidRPr="00FB008C">
        <w:rPr>
          <w:b/>
          <w:noProof/>
          <w:lang w:eastAsia="de-CH"/>
        </w:rPr>
        <w:t>Beruflicher Werdegang</w:t>
      </w:r>
    </w:p>
    <w:p w14:paraId="559CCFB3" w14:textId="77777777" w:rsidR="00A93A0B" w:rsidRPr="00FB008C" w:rsidRDefault="00A93A0B" w:rsidP="00A93A0B">
      <w:pPr>
        <w:tabs>
          <w:tab w:val="left" w:pos="567"/>
          <w:tab w:val="left" w:pos="2268"/>
          <w:tab w:val="left" w:pos="6804"/>
        </w:tabs>
        <w:spacing w:after="58" w:line="240" w:lineRule="auto"/>
        <w:rPr>
          <w:noProof/>
          <w:lang w:eastAsia="de-CH"/>
        </w:rPr>
      </w:pPr>
      <w:r w:rsidRPr="00FB008C">
        <w:rPr>
          <w:noProof/>
          <w:lang w:eastAsia="de-CH"/>
        </w:rPr>
        <w:t>von - bis</w:t>
      </w:r>
      <w:r w:rsidRPr="00FB008C">
        <w:rPr>
          <w:noProof/>
          <w:lang w:eastAsia="de-CH"/>
        </w:rPr>
        <w:tab/>
      </w:r>
      <w:r w:rsidRPr="00CE226E">
        <w:rPr>
          <w:noProof/>
          <w:lang w:eastAsia="de-CH"/>
        </w:rPr>
        <w:t>Firma, Ort und Tätigkeitsbereich</w:t>
      </w:r>
      <w:r w:rsidRPr="00FB008C">
        <w:rPr>
          <w:noProof/>
          <w:lang w:eastAsia="de-CH"/>
        </w:rPr>
        <w:t>:</w:t>
      </w:r>
      <w:r w:rsidRPr="00FB008C">
        <w:rPr>
          <w:noProof/>
          <w:lang w:eastAsia="de-CH"/>
        </w:rPr>
        <w:tab/>
      </w:r>
      <w:r>
        <w:rPr>
          <w:noProof/>
          <w:lang w:eastAsia="de-CH"/>
        </w:rPr>
        <w:t>Funktion</w:t>
      </w:r>
      <w:r w:rsidRPr="00FB008C">
        <w:rPr>
          <w:noProof/>
          <w:lang w:eastAsia="de-CH"/>
        </w:rPr>
        <w:t>:</w:t>
      </w:r>
    </w:p>
    <w:p w14:paraId="7BD8F3F2"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4D1376A9"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7EBC1306"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1032C106"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0623AFC4"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221AA89A"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73C2F0D6" w14:textId="77777777" w:rsidR="00A93A0B" w:rsidRPr="00FB008C" w:rsidRDefault="00A93A0B" w:rsidP="00A93A0B">
      <w:pPr>
        <w:tabs>
          <w:tab w:val="left" w:pos="567"/>
          <w:tab w:val="left" w:pos="2268"/>
          <w:tab w:val="left" w:pos="6804"/>
        </w:tabs>
        <w:spacing w:before="240" w:after="60" w:line="240" w:lineRule="auto"/>
        <w:rPr>
          <w:noProof/>
          <w:lang w:eastAsia="de-CH"/>
        </w:rPr>
      </w:pPr>
      <w:r w:rsidRPr="00FB008C">
        <w:rPr>
          <w:noProof/>
          <w:lang w:eastAsia="de-CH"/>
        </w:rPr>
        <w:t>……………………..</w:t>
      </w:r>
      <w:r>
        <w:rPr>
          <w:noProof/>
          <w:lang w:eastAsia="de-CH"/>
        </w:rPr>
        <w:tab/>
        <w:t>…………………………………………..…………</w:t>
      </w:r>
      <w:r>
        <w:rPr>
          <w:noProof/>
          <w:lang w:eastAsia="de-CH"/>
        </w:rPr>
        <w:tab/>
        <w:t>……………………………</w:t>
      </w:r>
    </w:p>
    <w:p w14:paraId="189E3A3B" w14:textId="77777777" w:rsidR="00A93A0B" w:rsidRPr="00FB008C" w:rsidRDefault="00A93A0B" w:rsidP="00A93A0B">
      <w:pPr>
        <w:tabs>
          <w:tab w:val="left" w:pos="567"/>
          <w:tab w:val="left" w:pos="5103"/>
        </w:tabs>
        <w:spacing w:before="240" w:after="60" w:line="240" w:lineRule="auto"/>
        <w:rPr>
          <w:b/>
          <w:noProof/>
          <w:lang w:eastAsia="de-CH"/>
        </w:rPr>
      </w:pPr>
      <w:r w:rsidRPr="00FB008C">
        <w:rPr>
          <w:b/>
          <w:noProof/>
          <w:lang w:eastAsia="de-CH"/>
        </w:rPr>
        <w:t xml:space="preserve">weitere / besondere Kenntnisse (z.B. </w:t>
      </w:r>
      <w:r>
        <w:rPr>
          <w:b/>
          <w:noProof/>
          <w:lang w:eastAsia="de-CH"/>
        </w:rPr>
        <w:t>IT, Security, etc.</w:t>
      </w:r>
      <w:r w:rsidRPr="00FB008C">
        <w:rPr>
          <w:b/>
          <w:noProof/>
          <w:lang w:eastAsia="de-CH"/>
        </w:rPr>
        <w:t>)</w:t>
      </w:r>
    </w:p>
    <w:p w14:paraId="092C9FE9"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0FFF6326"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41920CCB" w14:textId="77777777" w:rsidR="00F13869" w:rsidRDefault="00F13869">
      <w:pPr>
        <w:spacing w:line="240" w:lineRule="auto"/>
        <w:rPr>
          <w:b/>
          <w:noProof/>
          <w:lang w:eastAsia="de-CH"/>
        </w:rPr>
      </w:pPr>
      <w:r>
        <w:rPr>
          <w:b/>
          <w:noProof/>
          <w:lang w:eastAsia="de-CH"/>
        </w:rPr>
        <w:br w:type="page"/>
      </w:r>
    </w:p>
    <w:p w14:paraId="538B5071" w14:textId="11FDA31E" w:rsidR="00A93A0B" w:rsidRPr="004F3687" w:rsidRDefault="00A93A0B" w:rsidP="00A93A0B">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 xml:space="preserve">projekt 1, </w:t>
      </w:r>
      <w:r w:rsidR="006E5D04">
        <w:rPr>
          <w:b/>
          <w:noProof/>
          <w:lang w:eastAsia="de-CH"/>
        </w:rPr>
        <w:t>Projektleiter</w:t>
      </w:r>
      <w:r w:rsidR="00F079DF">
        <w:rPr>
          <w:b/>
          <w:noProof/>
          <w:lang w:eastAsia="de-CH"/>
        </w:rPr>
        <w:t xml:space="preserve"> GA</w:t>
      </w:r>
    </w:p>
    <w:p w14:paraId="2299DC44" w14:textId="77777777" w:rsidR="00A93A0B" w:rsidRDefault="00A93A0B" w:rsidP="00A93A0B">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03A3CEAF" w14:textId="77777777" w:rsidR="00A93A0B" w:rsidRDefault="00A93A0B" w:rsidP="00A93A0B">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3E3CC8F8" w14:textId="77777777" w:rsidR="00A93A0B" w:rsidRDefault="00A93A0B" w:rsidP="00A93A0B">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3CF6B12E" w14:textId="77777777" w:rsidR="00A93A0B" w:rsidRDefault="00A93A0B" w:rsidP="00A93A0B">
      <w:pPr>
        <w:tabs>
          <w:tab w:val="left" w:pos="567"/>
          <w:tab w:val="left" w:pos="3969"/>
        </w:tabs>
        <w:spacing w:before="240" w:after="60" w:line="240" w:lineRule="auto"/>
        <w:rPr>
          <w:noProof/>
          <w:lang w:eastAsia="de-CH"/>
        </w:rPr>
      </w:pPr>
      <w:r>
        <w:rPr>
          <w:noProof/>
          <w:lang w:eastAsia="de-CH"/>
        </w:rPr>
        <w:t>Ca. Auftragssumme GA-Fachplaner</w:t>
      </w:r>
      <w:r>
        <w:rPr>
          <w:noProof/>
          <w:lang w:eastAsia="de-CH"/>
        </w:rPr>
        <w:tab/>
        <w:t>………………………………………………………………..</w:t>
      </w:r>
    </w:p>
    <w:p w14:paraId="5EF7F871" w14:textId="77777777" w:rsidR="00A93A0B" w:rsidRDefault="00A93A0B" w:rsidP="00A93A0B">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6A02F2DF" w14:textId="77777777" w:rsidR="00A93A0B" w:rsidRDefault="00A93A0B" w:rsidP="00A93A0B">
      <w:pPr>
        <w:tabs>
          <w:tab w:val="left" w:pos="567"/>
          <w:tab w:val="left" w:pos="3969"/>
        </w:tabs>
        <w:spacing w:before="240" w:after="60" w:line="240" w:lineRule="auto"/>
        <w:rPr>
          <w:noProof/>
          <w:lang w:eastAsia="de-CH"/>
        </w:rPr>
      </w:pPr>
      <w:r>
        <w:rPr>
          <w:noProof/>
          <w:lang w:eastAsia="de-CH"/>
        </w:rPr>
        <w:t>Anzahl BACnet-Objekte</w:t>
      </w:r>
      <w:r>
        <w:rPr>
          <w:noProof/>
          <w:lang w:eastAsia="de-CH"/>
        </w:rPr>
        <w:tab/>
        <w:t>………………………………………………………………..</w:t>
      </w:r>
    </w:p>
    <w:p w14:paraId="0E2C3D77" w14:textId="77777777" w:rsidR="00A93A0B" w:rsidRDefault="00A93A0B" w:rsidP="00A93A0B">
      <w:pPr>
        <w:tabs>
          <w:tab w:val="left" w:pos="567"/>
          <w:tab w:val="left" w:pos="3969"/>
        </w:tabs>
        <w:spacing w:before="240" w:after="60" w:line="240" w:lineRule="auto"/>
        <w:rPr>
          <w:noProof/>
          <w:lang w:eastAsia="de-CH"/>
        </w:rPr>
      </w:pPr>
      <w:r>
        <w:rPr>
          <w:noProof/>
          <w:lang w:eastAsia="de-CH"/>
        </w:rPr>
        <w:t>Unternehmer Leitebene</w:t>
      </w:r>
      <w:r>
        <w:rPr>
          <w:noProof/>
          <w:lang w:eastAsia="de-CH"/>
        </w:rPr>
        <w:tab/>
        <w:t>………………………………………………………………..</w:t>
      </w:r>
    </w:p>
    <w:p w14:paraId="523EB9A6" w14:textId="77777777" w:rsidR="00A93A0B" w:rsidRDefault="00A93A0B" w:rsidP="00A93A0B">
      <w:pPr>
        <w:tabs>
          <w:tab w:val="left" w:pos="567"/>
          <w:tab w:val="left" w:pos="3969"/>
        </w:tabs>
        <w:spacing w:before="240" w:after="60" w:line="240" w:lineRule="auto"/>
        <w:rPr>
          <w:noProof/>
          <w:lang w:eastAsia="de-CH"/>
        </w:rPr>
      </w:pPr>
      <w:r>
        <w:rPr>
          <w:noProof/>
          <w:lang w:eastAsia="de-CH"/>
        </w:rPr>
        <w:t>Unternehmer Automationsstationen</w:t>
      </w:r>
      <w:r>
        <w:rPr>
          <w:noProof/>
          <w:lang w:eastAsia="de-CH"/>
        </w:rPr>
        <w:tab/>
        <w:t>………………………………………………………………..</w:t>
      </w:r>
    </w:p>
    <w:p w14:paraId="4B64F0B8" w14:textId="77777777" w:rsidR="00A93A0B" w:rsidRDefault="00A93A0B" w:rsidP="00A93A0B">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7A738D65" w14:textId="77777777" w:rsidR="00A93A0B" w:rsidRDefault="00A93A0B" w:rsidP="00A93A0B">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3E0451A1" w14:textId="77777777" w:rsidR="00A93A0B" w:rsidRDefault="00A93A0B" w:rsidP="00A93A0B">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46BC63BB" w14:textId="5024DCDD" w:rsidR="00A93A0B" w:rsidRDefault="00A93A0B" w:rsidP="00A93A0B">
      <w:pPr>
        <w:tabs>
          <w:tab w:val="left" w:pos="567"/>
          <w:tab w:val="left" w:pos="5103"/>
        </w:tabs>
        <w:spacing w:before="240" w:after="60" w:line="240" w:lineRule="auto"/>
        <w:rPr>
          <w:noProof/>
          <w:lang w:eastAsia="de-CH"/>
        </w:rPr>
      </w:pPr>
      <w:r w:rsidRPr="003D788C">
        <w:rPr>
          <w:noProof/>
          <w:lang w:eastAsia="de-CH"/>
        </w:rPr>
        <w:t xml:space="preserve">Kurzbeschrieb der Aufgabe und Verantwortung </w:t>
      </w:r>
      <w:r w:rsidR="0011270F">
        <w:rPr>
          <w:noProof/>
          <w:lang w:eastAsia="de-CH"/>
        </w:rPr>
        <w:t>des Stellvertreters</w:t>
      </w:r>
      <w:r w:rsidRPr="003D788C">
        <w:rPr>
          <w:noProof/>
          <w:lang w:eastAsia="de-CH"/>
        </w:rPr>
        <w:t>:</w:t>
      </w:r>
    </w:p>
    <w:p w14:paraId="444AD965"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0682D714"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6481D682"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640F1490"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3194C243"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32ED5809" w14:textId="620DB82F" w:rsidR="00A93A0B" w:rsidRDefault="00A93A0B" w:rsidP="00A93A0B">
      <w:pPr>
        <w:tabs>
          <w:tab w:val="left" w:pos="567"/>
          <w:tab w:val="left" w:pos="5103"/>
        </w:tabs>
        <w:spacing w:before="240" w:after="60" w:line="240" w:lineRule="auto"/>
        <w:rPr>
          <w:noProof/>
          <w:lang w:eastAsia="de-CH"/>
        </w:rPr>
      </w:pPr>
      <w:r w:rsidRPr="00961510">
        <w:rPr>
          <w:noProof/>
          <w:lang w:eastAsia="de-CH"/>
        </w:rPr>
        <w:t xml:space="preserve">Warum ist dieser Referenzauftrag ein gutes Beispiel, um die Leistungsfähigkeit </w:t>
      </w:r>
      <w:r w:rsidR="0011270F">
        <w:rPr>
          <w:noProof/>
          <w:lang w:eastAsia="de-CH"/>
        </w:rPr>
        <w:t>des Stellvertreters</w:t>
      </w:r>
      <w:r w:rsidR="0011270F" w:rsidRPr="00961510">
        <w:rPr>
          <w:noProof/>
          <w:lang w:eastAsia="de-CH"/>
        </w:rPr>
        <w:t xml:space="preserve"> </w:t>
      </w:r>
      <w:r w:rsidRPr="00961510">
        <w:rPr>
          <w:noProof/>
          <w:lang w:eastAsia="de-CH"/>
        </w:rPr>
        <w:t>darzustellen? Kurze</w:t>
      </w:r>
      <w:r>
        <w:rPr>
          <w:noProof/>
          <w:lang w:eastAsia="de-CH"/>
        </w:rPr>
        <w:t xml:space="preserve"> </w:t>
      </w:r>
      <w:r w:rsidRPr="00961510">
        <w:rPr>
          <w:noProof/>
          <w:lang w:eastAsia="de-CH"/>
        </w:rPr>
        <w:t>Begründung:</w:t>
      </w:r>
    </w:p>
    <w:p w14:paraId="565726FD"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687F89F4"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7FDC51DE"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423DB7FF"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54C87F56"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2AC9EDF2"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1FBA1F61" w14:textId="77777777" w:rsidR="00A93A0B" w:rsidRDefault="00A93A0B" w:rsidP="00A93A0B">
      <w:pPr>
        <w:spacing w:line="240" w:lineRule="auto"/>
        <w:rPr>
          <w:b/>
          <w:noProof/>
          <w:sz w:val="28"/>
          <w:szCs w:val="28"/>
          <w:highlight w:val="yellow"/>
          <w:lang w:eastAsia="de-CH"/>
        </w:rPr>
      </w:pPr>
      <w:r>
        <w:rPr>
          <w:b/>
          <w:noProof/>
          <w:sz w:val="28"/>
          <w:szCs w:val="28"/>
          <w:highlight w:val="yellow"/>
          <w:lang w:eastAsia="de-CH"/>
        </w:rPr>
        <w:br w:type="page"/>
      </w:r>
    </w:p>
    <w:p w14:paraId="42528423" w14:textId="5B0E4521" w:rsidR="00A93A0B" w:rsidRPr="004F3687" w:rsidRDefault="00A93A0B" w:rsidP="00A93A0B">
      <w:pPr>
        <w:tabs>
          <w:tab w:val="left" w:pos="567"/>
          <w:tab w:val="left" w:pos="5103"/>
        </w:tabs>
        <w:spacing w:before="240" w:after="60" w:line="240" w:lineRule="auto"/>
        <w:rPr>
          <w:b/>
          <w:noProof/>
          <w:lang w:eastAsia="de-CH"/>
        </w:rPr>
      </w:pPr>
      <w:r w:rsidRPr="004F3687">
        <w:rPr>
          <w:b/>
          <w:noProof/>
          <w:lang w:eastAsia="de-CH"/>
        </w:rPr>
        <w:lastRenderedPageBreak/>
        <w:t>Detailangaben Referenz</w:t>
      </w:r>
      <w:r>
        <w:rPr>
          <w:b/>
          <w:noProof/>
          <w:lang w:eastAsia="de-CH"/>
        </w:rPr>
        <w:t xml:space="preserve">projekt 2, </w:t>
      </w:r>
      <w:r w:rsidR="006E5D04">
        <w:rPr>
          <w:b/>
          <w:noProof/>
          <w:lang w:eastAsia="de-CH"/>
        </w:rPr>
        <w:t xml:space="preserve">Projektleiter </w:t>
      </w:r>
      <w:r w:rsidR="00F079DF">
        <w:rPr>
          <w:b/>
          <w:noProof/>
          <w:lang w:eastAsia="de-CH"/>
        </w:rPr>
        <w:t>GA</w:t>
      </w:r>
    </w:p>
    <w:p w14:paraId="72A3F985" w14:textId="77777777" w:rsidR="00A93A0B" w:rsidRDefault="00A93A0B" w:rsidP="00A93A0B">
      <w:pPr>
        <w:tabs>
          <w:tab w:val="left" w:pos="567"/>
          <w:tab w:val="left" w:pos="3969"/>
        </w:tabs>
        <w:spacing w:before="240" w:after="60" w:line="240" w:lineRule="auto"/>
        <w:rPr>
          <w:noProof/>
          <w:lang w:eastAsia="de-CH"/>
        </w:rPr>
      </w:pPr>
      <w:r>
        <w:rPr>
          <w:noProof/>
          <w:lang w:eastAsia="de-CH"/>
        </w:rPr>
        <w:t>Projekttitel und Ort:</w:t>
      </w:r>
      <w:r>
        <w:rPr>
          <w:noProof/>
          <w:lang w:eastAsia="de-CH"/>
        </w:rPr>
        <w:tab/>
        <w:t>………………………………………………………………..</w:t>
      </w:r>
    </w:p>
    <w:p w14:paraId="17A8561C" w14:textId="77777777" w:rsidR="00A93A0B" w:rsidRDefault="00A93A0B" w:rsidP="00A93A0B">
      <w:pPr>
        <w:tabs>
          <w:tab w:val="left" w:pos="567"/>
          <w:tab w:val="left" w:pos="3969"/>
        </w:tabs>
        <w:spacing w:before="240" w:after="60" w:line="240" w:lineRule="auto"/>
        <w:rPr>
          <w:noProof/>
          <w:lang w:eastAsia="de-CH"/>
        </w:rPr>
      </w:pPr>
      <w:r>
        <w:rPr>
          <w:noProof/>
          <w:lang w:eastAsia="de-CH"/>
        </w:rPr>
        <w:t>Auftraggeber /-in:</w:t>
      </w:r>
      <w:r w:rsidRPr="004F3687">
        <w:rPr>
          <w:noProof/>
          <w:lang w:eastAsia="de-CH"/>
        </w:rPr>
        <w:t xml:space="preserve"> </w:t>
      </w:r>
      <w:r>
        <w:rPr>
          <w:noProof/>
          <w:lang w:eastAsia="de-CH"/>
        </w:rPr>
        <w:tab/>
        <w:t>………………………………………………………………..</w:t>
      </w:r>
    </w:p>
    <w:p w14:paraId="2FFC2E24" w14:textId="77777777" w:rsidR="00A93A0B" w:rsidRDefault="00A93A0B" w:rsidP="00A93A0B">
      <w:pPr>
        <w:tabs>
          <w:tab w:val="left" w:pos="567"/>
          <w:tab w:val="left" w:pos="3969"/>
        </w:tabs>
        <w:spacing w:before="240" w:after="60" w:line="240" w:lineRule="auto"/>
        <w:rPr>
          <w:noProof/>
          <w:lang w:eastAsia="de-CH"/>
        </w:rPr>
      </w:pPr>
      <w:r>
        <w:rPr>
          <w:noProof/>
          <w:lang w:eastAsia="de-CH"/>
        </w:rPr>
        <w:t>Ausführungszeitraum</w:t>
      </w:r>
      <w:r>
        <w:rPr>
          <w:noProof/>
          <w:lang w:eastAsia="de-CH"/>
        </w:rPr>
        <w:tab/>
        <w:t>………………………………………………………………..</w:t>
      </w:r>
    </w:p>
    <w:p w14:paraId="7882D6DE" w14:textId="77777777" w:rsidR="00A93A0B" w:rsidRDefault="00A93A0B" w:rsidP="00A93A0B">
      <w:pPr>
        <w:tabs>
          <w:tab w:val="left" w:pos="567"/>
          <w:tab w:val="left" w:pos="3969"/>
        </w:tabs>
        <w:spacing w:before="240" w:after="60" w:line="240" w:lineRule="auto"/>
        <w:rPr>
          <w:noProof/>
          <w:lang w:eastAsia="de-CH"/>
        </w:rPr>
      </w:pPr>
      <w:r>
        <w:rPr>
          <w:noProof/>
          <w:lang w:eastAsia="de-CH"/>
        </w:rPr>
        <w:t>Ca. Auftragssumme GA-Fachplaner</w:t>
      </w:r>
      <w:r>
        <w:rPr>
          <w:noProof/>
          <w:lang w:eastAsia="de-CH"/>
        </w:rPr>
        <w:tab/>
        <w:t>………………………………………………………………..</w:t>
      </w:r>
    </w:p>
    <w:p w14:paraId="4E7A00E7" w14:textId="77777777" w:rsidR="00A93A0B" w:rsidRDefault="00A93A0B" w:rsidP="00A93A0B">
      <w:pPr>
        <w:tabs>
          <w:tab w:val="left" w:pos="567"/>
          <w:tab w:val="left" w:pos="3969"/>
        </w:tabs>
        <w:spacing w:before="240" w:after="60" w:line="240" w:lineRule="auto"/>
        <w:rPr>
          <w:noProof/>
          <w:lang w:eastAsia="de-CH"/>
        </w:rPr>
      </w:pPr>
      <w:r>
        <w:rPr>
          <w:noProof/>
          <w:lang w:eastAsia="de-CH"/>
        </w:rPr>
        <w:t>Leistungen des Auftragnehmers</w:t>
      </w:r>
      <w:r>
        <w:rPr>
          <w:noProof/>
          <w:lang w:eastAsia="de-CH"/>
        </w:rPr>
        <w:tab/>
        <w:t>………………………………………………………………..</w:t>
      </w:r>
    </w:p>
    <w:p w14:paraId="39817A4E" w14:textId="77777777" w:rsidR="00A93A0B" w:rsidRDefault="00A93A0B" w:rsidP="00A93A0B">
      <w:pPr>
        <w:tabs>
          <w:tab w:val="left" w:pos="567"/>
          <w:tab w:val="left" w:pos="3969"/>
        </w:tabs>
        <w:spacing w:before="240" w:after="60" w:line="240" w:lineRule="auto"/>
        <w:rPr>
          <w:noProof/>
          <w:lang w:eastAsia="de-CH"/>
        </w:rPr>
      </w:pPr>
      <w:r>
        <w:rPr>
          <w:noProof/>
          <w:lang w:eastAsia="de-CH"/>
        </w:rPr>
        <w:t>Anzahl BACnet-Objekte</w:t>
      </w:r>
      <w:r>
        <w:rPr>
          <w:noProof/>
          <w:lang w:eastAsia="de-CH"/>
        </w:rPr>
        <w:tab/>
        <w:t>………………………………………………………………..</w:t>
      </w:r>
    </w:p>
    <w:p w14:paraId="373DDAC1" w14:textId="77777777" w:rsidR="00A93A0B" w:rsidRDefault="00A93A0B" w:rsidP="00A93A0B">
      <w:pPr>
        <w:tabs>
          <w:tab w:val="left" w:pos="567"/>
          <w:tab w:val="left" w:pos="3969"/>
        </w:tabs>
        <w:spacing w:before="240" w:after="60" w:line="240" w:lineRule="auto"/>
        <w:rPr>
          <w:noProof/>
          <w:lang w:eastAsia="de-CH"/>
        </w:rPr>
      </w:pPr>
      <w:r>
        <w:rPr>
          <w:noProof/>
          <w:lang w:eastAsia="de-CH"/>
        </w:rPr>
        <w:t>Unternehmer Leitebene</w:t>
      </w:r>
      <w:r>
        <w:rPr>
          <w:noProof/>
          <w:lang w:eastAsia="de-CH"/>
        </w:rPr>
        <w:tab/>
        <w:t>………………………………………………………………..</w:t>
      </w:r>
    </w:p>
    <w:p w14:paraId="5AFDDE7A" w14:textId="77777777" w:rsidR="00A93A0B" w:rsidRDefault="00A93A0B" w:rsidP="00A93A0B">
      <w:pPr>
        <w:tabs>
          <w:tab w:val="left" w:pos="567"/>
          <w:tab w:val="left" w:pos="3969"/>
        </w:tabs>
        <w:spacing w:before="240" w:after="60" w:line="240" w:lineRule="auto"/>
        <w:rPr>
          <w:noProof/>
          <w:lang w:eastAsia="de-CH"/>
        </w:rPr>
      </w:pPr>
      <w:r>
        <w:rPr>
          <w:noProof/>
          <w:lang w:eastAsia="de-CH"/>
        </w:rPr>
        <w:t>Unternehmer Automationsstationen</w:t>
      </w:r>
      <w:r>
        <w:rPr>
          <w:noProof/>
          <w:lang w:eastAsia="de-CH"/>
        </w:rPr>
        <w:tab/>
        <w:t>………………………………………………………………..</w:t>
      </w:r>
    </w:p>
    <w:p w14:paraId="584CC948" w14:textId="77777777" w:rsidR="00A93A0B" w:rsidRDefault="00A93A0B" w:rsidP="00A93A0B">
      <w:pPr>
        <w:tabs>
          <w:tab w:val="left" w:pos="567"/>
          <w:tab w:val="left" w:pos="3969"/>
        </w:tabs>
        <w:spacing w:before="240" w:after="60" w:line="240" w:lineRule="auto"/>
        <w:rPr>
          <w:noProof/>
          <w:lang w:eastAsia="de-CH"/>
        </w:rPr>
      </w:pPr>
      <w:r>
        <w:rPr>
          <w:noProof/>
          <w:lang w:eastAsia="de-CH"/>
        </w:rPr>
        <w:t>Auskunftsperson bei Auftraggeber /-in</w:t>
      </w:r>
      <w:r>
        <w:rPr>
          <w:noProof/>
          <w:lang w:eastAsia="de-CH"/>
        </w:rPr>
        <w:tab/>
        <w:t>………………………………………………………………..</w:t>
      </w:r>
    </w:p>
    <w:p w14:paraId="14D2BCA1" w14:textId="77777777" w:rsidR="00A93A0B" w:rsidRDefault="00A93A0B" w:rsidP="00A93A0B">
      <w:pPr>
        <w:tabs>
          <w:tab w:val="left" w:pos="567"/>
          <w:tab w:val="left" w:pos="3969"/>
        </w:tabs>
        <w:spacing w:before="240" w:after="60" w:line="240" w:lineRule="auto"/>
        <w:rPr>
          <w:noProof/>
          <w:lang w:eastAsia="de-CH"/>
        </w:rPr>
      </w:pPr>
      <w:r>
        <w:rPr>
          <w:noProof/>
          <w:lang w:eastAsia="de-CH"/>
        </w:rPr>
        <w:t>- Funktion im Projekt</w:t>
      </w:r>
      <w:r>
        <w:rPr>
          <w:noProof/>
          <w:lang w:eastAsia="de-CH"/>
        </w:rPr>
        <w:tab/>
        <w:t>………………………………………………………………..</w:t>
      </w:r>
    </w:p>
    <w:p w14:paraId="739B2E6C" w14:textId="77777777" w:rsidR="00A93A0B" w:rsidRDefault="00A93A0B" w:rsidP="00A93A0B">
      <w:pPr>
        <w:tabs>
          <w:tab w:val="left" w:pos="567"/>
          <w:tab w:val="left" w:pos="3969"/>
        </w:tabs>
        <w:spacing w:before="240" w:after="60" w:line="240" w:lineRule="auto"/>
        <w:rPr>
          <w:noProof/>
          <w:lang w:eastAsia="de-CH"/>
        </w:rPr>
      </w:pPr>
      <w:r>
        <w:rPr>
          <w:noProof/>
          <w:lang w:eastAsia="de-CH"/>
        </w:rPr>
        <w:t>- Telefonnummer / E-Mailadresse</w:t>
      </w:r>
      <w:r>
        <w:rPr>
          <w:noProof/>
          <w:lang w:eastAsia="de-CH"/>
        </w:rPr>
        <w:tab/>
        <w:t>………………………………………………………………..</w:t>
      </w:r>
    </w:p>
    <w:p w14:paraId="2350DF72" w14:textId="4CC218F4" w:rsidR="00A93A0B" w:rsidRDefault="00A93A0B" w:rsidP="00A93A0B">
      <w:pPr>
        <w:tabs>
          <w:tab w:val="left" w:pos="567"/>
          <w:tab w:val="left" w:pos="5103"/>
        </w:tabs>
        <w:spacing w:before="240" w:after="60" w:line="240" w:lineRule="auto"/>
        <w:rPr>
          <w:noProof/>
          <w:lang w:eastAsia="de-CH"/>
        </w:rPr>
      </w:pPr>
      <w:r w:rsidRPr="003D788C">
        <w:rPr>
          <w:noProof/>
          <w:lang w:eastAsia="de-CH"/>
        </w:rPr>
        <w:t xml:space="preserve">Kurzbeschrieb der Aufgabe und Verantwortung </w:t>
      </w:r>
      <w:r w:rsidR="0011270F">
        <w:rPr>
          <w:noProof/>
          <w:lang w:eastAsia="de-CH"/>
        </w:rPr>
        <w:t>des Stellvertreters</w:t>
      </w:r>
      <w:r w:rsidRPr="003D788C">
        <w:rPr>
          <w:noProof/>
          <w:lang w:eastAsia="de-CH"/>
        </w:rPr>
        <w:t>:</w:t>
      </w:r>
    </w:p>
    <w:p w14:paraId="7098D5C7"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324E2A6E"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7BBE909B"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58BE718F"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1D17607B"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24DD06E2" w14:textId="024D05BB" w:rsidR="00A93A0B" w:rsidRDefault="00A93A0B" w:rsidP="00A93A0B">
      <w:pPr>
        <w:tabs>
          <w:tab w:val="left" w:pos="567"/>
          <w:tab w:val="left" w:pos="5103"/>
        </w:tabs>
        <w:spacing w:before="240" w:after="60" w:line="240" w:lineRule="auto"/>
        <w:rPr>
          <w:noProof/>
          <w:lang w:eastAsia="de-CH"/>
        </w:rPr>
      </w:pPr>
      <w:r w:rsidRPr="00961510">
        <w:rPr>
          <w:noProof/>
          <w:lang w:eastAsia="de-CH"/>
        </w:rPr>
        <w:t xml:space="preserve">Warum ist dieser Referenzauftrag ein gutes Beispiel, um die Leistungsfähigkeit </w:t>
      </w:r>
      <w:r w:rsidR="0011270F">
        <w:rPr>
          <w:noProof/>
          <w:lang w:eastAsia="de-CH"/>
        </w:rPr>
        <w:t>des Stellvertreters</w:t>
      </w:r>
      <w:r w:rsidRPr="00961510">
        <w:rPr>
          <w:noProof/>
          <w:lang w:eastAsia="de-CH"/>
        </w:rPr>
        <w:t xml:space="preserve"> darzustellen? Kurze</w:t>
      </w:r>
      <w:r>
        <w:rPr>
          <w:noProof/>
          <w:lang w:eastAsia="de-CH"/>
        </w:rPr>
        <w:t xml:space="preserve"> </w:t>
      </w:r>
      <w:r w:rsidRPr="00961510">
        <w:rPr>
          <w:noProof/>
          <w:lang w:eastAsia="de-CH"/>
        </w:rPr>
        <w:t>Begründung:</w:t>
      </w:r>
    </w:p>
    <w:p w14:paraId="4E5DC86B"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7EDE932C"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3BC10B2D"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77D6917D"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7D9867EF"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5AD84205" w14:textId="77777777" w:rsidR="00A93A0B" w:rsidRDefault="00A93A0B" w:rsidP="00A93A0B">
      <w:pPr>
        <w:tabs>
          <w:tab w:val="left" w:pos="567"/>
          <w:tab w:val="left" w:pos="5103"/>
        </w:tabs>
        <w:spacing w:before="240" w:after="60" w:line="240" w:lineRule="auto"/>
        <w:rPr>
          <w:noProof/>
          <w:lang w:eastAsia="de-CH"/>
        </w:rPr>
      </w:pPr>
      <w:r>
        <w:rPr>
          <w:noProof/>
          <w:lang w:eastAsia="de-CH"/>
        </w:rPr>
        <w:t>.................................................................................................................................................................</w:t>
      </w:r>
    </w:p>
    <w:p w14:paraId="35699FF2" w14:textId="49904C92" w:rsidR="00A93A0B" w:rsidRDefault="00A93A0B" w:rsidP="00A93A0B">
      <w:pPr>
        <w:spacing w:line="240" w:lineRule="auto"/>
        <w:rPr>
          <w:b/>
          <w:noProof/>
          <w:sz w:val="28"/>
          <w:szCs w:val="28"/>
          <w:highlight w:val="yellow"/>
          <w:lang w:eastAsia="de-CH"/>
        </w:rPr>
      </w:pPr>
    </w:p>
    <w:sectPr w:rsidR="00A93A0B" w:rsidSect="0008195C">
      <w:headerReference w:type="even" r:id="rId20"/>
      <w:headerReference w:type="default" r:id="rId21"/>
      <w:headerReference w:type="first" r:id="rId22"/>
      <w:footerReference w:type="first" r:id="rId23"/>
      <w:pgSz w:w="11901" w:h="16817" w:code="9"/>
      <w:pgMar w:top="2744" w:right="907" w:bottom="1418" w:left="1985" w:header="522"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AD9F6" w14:textId="77777777" w:rsidR="007B321A" w:rsidRDefault="007B321A">
      <w:r>
        <w:separator/>
      </w:r>
    </w:p>
  </w:endnote>
  <w:endnote w:type="continuationSeparator" w:id="0">
    <w:p w14:paraId="1702F2E7" w14:textId="77777777" w:rsidR="007B321A" w:rsidRDefault="007B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E948E" w14:textId="77777777" w:rsidR="00563455" w:rsidRDefault="0056345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F56E" w14:textId="482223D9" w:rsidR="009E6E4D" w:rsidRDefault="009E6E4D" w:rsidP="00C42CAC">
    <w:pPr>
      <w:pStyle w:val="Fuzeile"/>
    </w:pPr>
    <w:r>
      <w:t xml:space="preserve">Seite </w:t>
    </w:r>
    <w:r>
      <w:fldChar w:fldCharType="begin"/>
    </w:r>
    <w:r>
      <w:instrText xml:space="preserve"> PAGE  </w:instrText>
    </w:r>
    <w:r>
      <w:fldChar w:fldCharType="separate"/>
    </w:r>
    <w:r>
      <w:rPr>
        <w:noProof/>
      </w:rPr>
      <w:t>3</w:t>
    </w:r>
    <w:r>
      <w:fldChar w:fldCharType="end"/>
    </w:r>
    <w:r>
      <w:t>/</w:t>
    </w:r>
    <w:r w:rsidR="007B321A">
      <w:fldChar w:fldCharType="begin"/>
    </w:r>
    <w:r w:rsidR="007B321A">
      <w:instrText xml:space="preserve"> NUMPAGES  </w:instrText>
    </w:r>
    <w:r w:rsidR="007B321A">
      <w:fldChar w:fldCharType="separate"/>
    </w:r>
    <w:r>
      <w:rPr>
        <w:noProof/>
      </w:rPr>
      <w:t>41</w:t>
    </w:r>
    <w:r w:rsidR="007B321A">
      <w:rPr>
        <w:noProof/>
      </w:rPr>
      <w:fldChar w:fldCharType="end"/>
    </w:r>
    <w:r>
      <w:rPr>
        <w:noProof/>
      </w:rPr>
      <w:tab/>
    </w:r>
    <w:r>
      <w:rPr>
        <w:noProof/>
      </w:rPr>
      <w:tab/>
    </w:r>
    <w:r w:rsidRPr="0050710C">
      <w:rPr>
        <w:noProof/>
      </w:rPr>
      <w:t>Universität Zürich, Gebäudeautomation, Ersatz Automationsstationen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93DA3" w14:textId="67E9409F" w:rsidR="009E6E4D" w:rsidRDefault="009E6E4D">
    <w:pPr>
      <w:pStyle w:val="Fuzeile"/>
    </w:pPr>
    <w:r>
      <w:t xml:space="preserve">Seite </w:t>
    </w:r>
    <w:r>
      <w:fldChar w:fldCharType="begin"/>
    </w:r>
    <w:r>
      <w:instrText xml:space="preserve"> PAGE  </w:instrText>
    </w:r>
    <w:r>
      <w:fldChar w:fldCharType="separate"/>
    </w:r>
    <w:r>
      <w:rPr>
        <w:noProof/>
      </w:rPr>
      <w:t>1</w:t>
    </w:r>
    <w:r>
      <w:fldChar w:fldCharType="end"/>
    </w:r>
    <w:r>
      <w:t>/</w:t>
    </w:r>
    <w:r w:rsidR="007B321A">
      <w:fldChar w:fldCharType="begin"/>
    </w:r>
    <w:r w:rsidR="007B321A">
      <w:instrText xml:space="preserve"> NUMPAGES  </w:instrText>
    </w:r>
    <w:r w:rsidR="007B321A">
      <w:fldChar w:fldCharType="separate"/>
    </w:r>
    <w:r>
      <w:rPr>
        <w:noProof/>
      </w:rPr>
      <w:t>41</w:t>
    </w:r>
    <w:r w:rsidR="007B321A">
      <w:rPr>
        <w:noProof/>
      </w:rPr>
      <w:fldChar w:fldCharType="end"/>
    </w:r>
    <w:r w:rsidRPr="00037F6F">
      <w:rPr>
        <w:noProof/>
      </w:rPr>
      <w:t xml:space="preserve"> </w:t>
    </w:r>
    <w:r>
      <w:rPr>
        <w:noProof/>
      </w:rPr>
      <w:tab/>
    </w:r>
    <w:r>
      <w:rPr>
        <w:noProof/>
      </w:rPr>
      <w:tab/>
    </w:r>
    <w:r w:rsidRPr="0050710C">
      <w:rPr>
        <w:noProof/>
      </w:rPr>
      <w:t>Universität Zürich, Gebäudeautomation, Ersatz Automationsstationen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54A92" w14:textId="48FC32FC" w:rsidR="009E6E4D" w:rsidRDefault="009E6E4D" w:rsidP="00037F6F">
    <w:pPr>
      <w:pStyle w:val="Fuzeile"/>
      <w:tabs>
        <w:tab w:val="clear" w:pos="9072"/>
        <w:tab w:val="right" w:pos="12616"/>
      </w:tabs>
    </w:pPr>
    <w:r>
      <w:t xml:space="preserve">Seite </w:t>
    </w:r>
    <w:r>
      <w:fldChar w:fldCharType="begin"/>
    </w:r>
    <w:r>
      <w:instrText xml:space="preserve"> PAGE  </w:instrText>
    </w:r>
    <w:r>
      <w:fldChar w:fldCharType="separate"/>
    </w:r>
    <w:r>
      <w:rPr>
        <w:noProof/>
      </w:rPr>
      <w:t>33</w:t>
    </w:r>
    <w:r>
      <w:fldChar w:fldCharType="end"/>
    </w:r>
    <w:r>
      <w:t>/</w:t>
    </w:r>
    <w:r w:rsidR="007B321A">
      <w:fldChar w:fldCharType="begin"/>
    </w:r>
    <w:r w:rsidR="007B321A">
      <w:instrText xml:space="preserve"> NUMPAGES  </w:instrText>
    </w:r>
    <w:r w:rsidR="007B321A">
      <w:fldChar w:fldCharType="separate"/>
    </w:r>
    <w:r>
      <w:rPr>
        <w:noProof/>
      </w:rPr>
      <w:t>41</w:t>
    </w:r>
    <w:r w:rsidR="007B321A">
      <w:rPr>
        <w:noProof/>
      </w:rPr>
      <w:fldChar w:fldCharType="end"/>
    </w:r>
    <w:r w:rsidRPr="00037F6F">
      <w:rPr>
        <w:noProof/>
      </w:rPr>
      <w:t xml:space="preserve"> </w:t>
    </w:r>
    <w:r>
      <w:rPr>
        <w:noProof/>
      </w:rPr>
      <w:tab/>
    </w:r>
    <w:r>
      <w:rPr>
        <w:noProof/>
      </w:rPr>
      <w:tab/>
    </w:r>
    <w:r w:rsidRPr="0050710C">
      <w:rPr>
        <w:noProof/>
      </w:rPr>
      <w:t>Universität Zürich, Gebäudeautomation, Ersatz Automationsstationen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4E003" w14:textId="1C13D225" w:rsidR="009E6E4D" w:rsidRDefault="009E6E4D">
    <w:pPr>
      <w:pStyle w:val="Fuzeile"/>
    </w:pPr>
    <w:r>
      <w:t xml:space="preserve">Seite </w:t>
    </w:r>
    <w:r>
      <w:fldChar w:fldCharType="begin"/>
    </w:r>
    <w:r>
      <w:instrText xml:space="preserve"> PAGE  </w:instrText>
    </w:r>
    <w:r>
      <w:fldChar w:fldCharType="separate"/>
    </w:r>
    <w:r>
      <w:rPr>
        <w:noProof/>
      </w:rPr>
      <w:t>35</w:t>
    </w:r>
    <w:r>
      <w:fldChar w:fldCharType="end"/>
    </w:r>
    <w:r>
      <w:t>/</w:t>
    </w:r>
    <w:r w:rsidR="007B321A">
      <w:fldChar w:fldCharType="begin"/>
    </w:r>
    <w:r w:rsidR="007B321A">
      <w:instrText xml:space="preserve"> NUMPAGES  </w:instrText>
    </w:r>
    <w:r w:rsidR="007B321A">
      <w:fldChar w:fldCharType="separate"/>
    </w:r>
    <w:r>
      <w:rPr>
        <w:noProof/>
      </w:rPr>
      <w:t>41</w:t>
    </w:r>
    <w:r w:rsidR="007B321A">
      <w:rPr>
        <w:noProof/>
      </w:rPr>
      <w:fldChar w:fldCharType="end"/>
    </w:r>
    <w:r w:rsidRPr="00037F6F">
      <w:rPr>
        <w:noProof/>
      </w:rPr>
      <w:t xml:space="preserve"> </w:t>
    </w:r>
    <w:r>
      <w:rPr>
        <w:noProof/>
      </w:rPr>
      <w:tab/>
    </w:r>
    <w:r>
      <w:rPr>
        <w:noProof/>
      </w:rPr>
      <w:tab/>
    </w:r>
    <w:r w:rsidRPr="0050710C">
      <w:rPr>
        <w:noProof/>
      </w:rPr>
      <w:t>Universität Zürich, Gebäudeautomation, Ersatz Automationsstationen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4A9C7" w14:textId="77777777" w:rsidR="007B321A" w:rsidRDefault="007B321A">
      <w:r>
        <w:separator/>
      </w:r>
    </w:p>
  </w:footnote>
  <w:footnote w:type="continuationSeparator" w:id="0">
    <w:p w14:paraId="722DD101" w14:textId="77777777" w:rsidR="007B321A" w:rsidRDefault="007B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A7EE" w14:textId="3B41B74B" w:rsidR="009E6E4D" w:rsidRDefault="007B321A">
    <w:pPr>
      <w:pStyle w:val="Kopfzeile"/>
    </w:pPr>
    <w:r>
      <w:rPr>
        <w:noProof/>
      </w:rPr>
      <w:pict w14:anchorId="003CFE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926079" o:spid="_x0000_s2051" type="#_x0000_t136" alt="" style="position:absolute;margin-left:0;margin-top:0;width:529.55pt;height:105.9pt;rotation:315;z-index:-251642880;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ENTWURF"/>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784E" w14:textId="0EE72221" w:rsidR="009E6E4D" w:rsidRDefault="009E6E4D">
    <w:pPr>
      <w:pStyle w:val="Kopfzeile"/>
    </w:pPr>
    <w:r>
      <w:rPr>
        <w:noProof/>
        <w:lang w:eastAsia="de-CH"/>
      </w:rPr>
      <mc:AlternateContent>
        <mc:Choice Requires="wps">
          <w:drawing>
            <wp:anchor distT="0" distB="0" distL="114300" distR="114300" simplePos="0" relativeHeight="251680256" behindDoc="0" locked="1" layoutInCell="1" allowOverlap="1" wp14:anchorId="71E4E06C" wp14:editId="7482931B">
              <wp:simplePos x="0" y="0"/>
              <wp:positionH relativeFrom="page">
                <wp:posOffset>4860925</wp:posOffset>
              </wp:positionH>
              <wp:positionV relativeFrom="page">
                <wp:posOffset>331470</wp:posOffset>
              </wp:positionV>
              <wp:extent cx="2124075" cy="1403985"/>
              <wp:effectExtent l="3175" t="0" r="0" b="0"/>
              <wp:wrapNone/>
              <wp:docPr id="6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D1F08" w14:textId="77777777" w:rsidR="009E6E4D" w:rsidRDefault="009E6E4D" w:rsidP="004D0EBF">
                          <w:pPr>
                            <w:pStyle w:val="Universittseinheit"/>
                          </w:pPr>
                          <w:r w:rsidRPr="000923D2">
                            <w:t>Direktion Immobilien und Betrieb</w:t>
                          </w:r>
                        </w:p>
                        <w:p w14:paraId="776C42B4" w14:textId="77777777" w:rsidR="009E6E4D" w:rsidRDefault="009E6E4D" w:rsidP="004D0EBF">
                          <w:pPr>
                            <w:pStyle w:val="Absender"/>
                          </w:pPr>
                        </w:p>
                        <w:p w14:paraId="0F47FA91" w14:textId="77777777" w:rsidR="009E6E4D" w:rsidRPr="0084116D" w:rsidRDefault="009E6E4D" w:rsidP="004D0EBF">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E4E06C" id="_x0000_t202" coordsize="21600,21600" o:spt="202" path="m,l,21600r21600,l21600,xe">
              <v:stroke joinstyle="miter"/>
              <v:path gradientshapeok="t" o:connecttype="rect"/>
            </v:shapetype>
            <v:shape id="_x0000_s1033" type="#_x0000_t202" style="position:absolute;margin-left:382.75pt;margin-top:26.1pt;width:167.25pt;height:110.55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" filled="f" stroked="f">
              <v:textbox inset="0,0,0,0">
                <w:txbxContent>
                  <w:p w14:paraId="290D1F08" w14:textId="77777777" w:rsidR="009E6E4D" w:rsidRDefault="009E6E4D" w:rsidP="004D0EBF">
                    <w:pPr>
                      <w:pStyle w:val="Universittseinheit"/>
                    </w:pPr>
                    <w:r w:rsidRPr="000923D2">
                      <w:t>Direktion Immobilien und Betrieb</w:t>
                    </w:r>
                  </w:p>
                  <w:p w14:paraId="776C42B4" w14:textId="77777777" w:rsidR="009E6E4D" w:rsidRDefault="009E6E4D" w:rsidP="004D0EBF">
                    <w:pPr>
                      <w:pStyle w:val="Absender"/>
                    </w:pPr>
                  </w:p>
                  <w:p w14:paraId="0F47FA91" w14:textId="77777777" w:rsidR="009E6E4D" w:rsidRPr="0084116D" w:rsidRDefault="009E6E4D" w:rsidP="004D0EBF">
                    <w:pPr>
                      <w:pStyle w:val="Absender"/>
                    </w:pPr>
                  </w:p>
                </w:txbxContent>
              </v:textbox>
              <w10:wrap anchorx="page"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27E0" w14:textId="5414FE90" w:rsidR="009E6E4D" w:rsidRDefault="009E6E4D">
    <w:pPr>
      <w:pStyle w:val="Kopfzeile"/>
    </w:pPr>
    <w:r>
      <w:rPr>
        <w:noProof/>
        <w:lang w:eastAsia="de-CH"/>
      </w:rPr>
      <w:drawing>
        <wp:anchor distT="0" distB="0" distL="114300" distR="114300" simplePos="0" relativeHeight="251646464" behindDoc="0" locked="1" layoutInCell="1" allowOverlap="1" wp14:anchorId="257437FC" wp14:editId="769496A9">
          <wp:simplePos x="0" y="0"/>
          <wp:positionH relativeFrom="page">
            <wp:posOffset>521970</wp:posOffset>
          </wp:positionH>
          <wp:positionV relativeFrom="page">
            <wp:posOffset>212725</wp:posOffset>
          </wp:positionV>
          <wp:extent cx="1868170" cy="684530"/>
          <wp:effectExtent l="0" t="0" r="0" b="1270"/>
          <wp:wrapNone/>
          <wp:docPr id="22"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45440" behindDoc="0" locked="1" layoutInCell="1" allowOverlap="1" wp14:anchorId="3D64C29D" wp14:editId="5D8AC631">
              <wp:simplePos x="0" y="0"/>
              <wp:positionH relativeFrom="page">
                <wp:posOffset>4860925</wp:posOffset>
              </wp:positionH>
              <wp:positionV relativeFrom="page">
                <wp:posOffset>331470</wp:posOffset>
              </wp:positionV>
              <wp:extent cx="2124075" cy="1403985"/>
              <wp:effectExtent l="3175" t="0" r="0" b="0"/>
              <wp:wrapNone/>
              <wp:docPr id="2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386FB" w14:textId="77777777" w:rsidR="009E6E4D" w:rsidRDefault="009E6E4D" w:rsidP="00FB3FC2">
                          <w:pPr>
                            <w:pStyle w:val="Universittseinheit"/>
                          </w:pPr>
                          <w:r w:rsidRPr="000923D2">
                            <w:t>Direktion Immobilien und Betrieb</w:t>
                          </w:r>
                        </w:p>
                        <w:p w14:paraId="016E2E05" w14:textId="77777777" w:rsidR="009E6E4D" w:rsidRDefault="009E6E4D" w:rsidP="0084116D">
                          <w:pPr>
                            <w:pStyle w:val="Absender"/>
                          </w:pPr>
                        </w:p>
                        <w:p w14:paraId="6D0872D4" w14:textId="62BB5E94" w:rsidR="009E6E4D" w:rsidRPr="0084116D" w:rsidRDefault="009E6E4D" w:rsidP="0084116D">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4C29D" id="_x0000_t202" coordsize="21600,21600" o:spt="202" path="m,l,21600r21600,l21600,xe">
              <v:stroke joinstyle="miter"/>
              <v:path gradientshapeok="t" o:connecttype="rect"/>
            </v:shapetype>
            <v:shape id="_x0000_s1034" type="#_x0000_t202" style="position:absolute;margin-left:382.75pt;margin-top:26.1pt;width:167.25pt;height:110.5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" filled="f" stroked="f">
              <v:textbox inset="0,0,0,0">
                <w:txbxContent>
                  <w:p w14:paraId="4A5386FB" w14:textId="77777777" w:rsidR="009E6E4D" w:rsidRDefault="009E6E4D" w:rsidP="00FB3FC2">
                    <w:pPr>
                      <w:pStyle w:val="Universittseinheit"/>
                    </w:pPr>
                    <w:r w:rsidRPr="000923D2">
                      <w:t>Direktion Immobilien und Betrieb</w:t>
                    </w:r>
                  </w:p>
                  <w:p w14:paraId="016E2E05" w14:textId="77777777" w:rsidR="009E6E4D" w:rsidRDefault="009E6E4D" w:rsidP="0084116D">
                    <w:pPr>
                      <w:pStyle w:val="Absender"/>
                    </w:pPr>
                  </w:p>
                  <w:p w14:paraId="6D0872D4" w14:textId="62BB5E94" w:rsidR="009E6E4D" w:rsidRPr="0084116D" w:rsidRDefault="009E6E4D" w:rsidP="0084116D">
                    <w:pPr>
                      <w:pStyle w:val="Absender"/>
                    </w:pPr>
                  </w:p>
                </w:txbxContent>
              </v:textbox>
              <w10:wrap anchorx="page" anchory="page"/>
              <w10:anchorlock/>
            </v:shape>
          </w:pict>
        </mc:Fallback>
      </mc:AlternateContent>
    </w:r>
  </w:p>
  <w:p w14:paraId="212465D0" w14:textId="77777777" w:rsidR="009E6E4D" w:rsidRDefault="009E6E4D"/>
  <w:p w14:paraId="0C62A134" w14:textId="77777777" w:rsidR="009E6E4D" w:rsidRDefault="009E6E4D"/>
  <w:p w14:paraId="3ECEFAB1" w14:textId="77777777" w:rsidR="009E6E4D" w:rsidRDefault="009E6E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8AF7" w14:textId="19814730" w:rsidR="009E6E4D" w:rsidRDefault="009E6E4D" w:rsidP="00C42CAC">
    <w:pPr>
      <w:pStyle w:val="Kopfzeile"/>
    </w:pPr>
    <w:r>
      <w:rPr>
        <w:noProof/>
        <w:lang w:eastAsia="de-CH"/>
      </w:rPr>
      <w:drawing>
        <wp:anchor distT="0" distB="0" distL="114300" distR="114300" simplePos="0" relativeHeight="251640320" behindDoc="0" locked="1" layoutInCell="1" allowOverlap="1" wp14:anchorId="73E6DF29" wp14:editId="7B0C1CEE">
          <wp:simplePos x="0" y="0"/>
          <wp:positionH relativeFrom="page">
            <wp:posOffset>521970</wp:posOffset>
          </wp:positionH>
          <wp:positionV relativeFrom="page">
            <wp:posOffset>212725</wp:posOffset>
          </wp:positionV>
          <wp:extent cx="1868170" cy="684530"/>
          <wp:effectExtent l="0" t="0" r="0" b="1270"/>
          <wp:wrapNone/>
          <wp:docPr id="24" name="Bild 14"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36224" behindDoc="0" locked="1" layoutInCell="1" allowOverlap="1" wp14:anchorId="1ABECC2D" wp14:editId="24AB9B9D">
              <wp:simplePos x="0" y="0"/>
              <wp:positionH relativeFrom="page">
                <wp:posOffset>4860925</wp:posOffset>
              </wp:positionH>
              <wp:positionV relativeFrom="page">
                <wp:posOffset>331470</wp:posOffset>
              </wp:positionV>
              <wp:extent cx="2124075" cy="1200150"/>
              <wp:effectExtent l="3175" t="0" r="0" b="190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F4C21" w14:textId="77539AC8" w:rsidR="009E6E4D" w:rsidRDefault="009E6E4D" w:rsidP="00C42CAC">
                          <w:pPr>
                            <w:pStyle w:val="Universittseinheit"/>
                          </w:pPr>
                          <w:r w:rsidRPr="00AC7A92">
                            <w:t>Direktion Immobilien und Betrieb</w:t>
                          </w:r>
                        </w:p>
                        <w:p w14:paraId="6D586E45" w14:textId="77777777" w:rsidR="009E6E4D" w:rsidRDefault="009E6E4D" w:rsidP="00C42CAC">
                          <w:pPr>
                            <w:pStyle w:val="Absender"/>
                          </w:pPr>
                        </w:p>
                        <w:p w14:paraId="748B3690" w14:textId="77777777" w:rsidR="009E6E4D" w:rsidRPr="0084116D" w:rsidRDefault="009E6E4D" w:rsidP="00C42CAC">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BECC2D" id="_x0000_t202" coordsize="21600,21600" o:spt="202" path="m,l,21600r21600,l21600,xe">
              <v:stroke joinstyle="miter"/>
              <v:path gradientshapeok="t" o:connecttype="rect"/>
            </v:shapetype>
            <v:shape id="Text Box 10" o:spid="_x0000_s1026" type="#_x0000_t202" style="position:absolute;margin-left:382.75pt;margin-top:26.1pt;width:167.25pt;height:94.5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" filled="f" stroked="f">
              <v:textbox inset="0,0,0,0">
                <w:txbxContent>
                  <w:p w14:paraId="4E3F4C21" w14:textId="77539AC8" w:rsidR="009E6E4D" w:rsidRDefault="009E6E4D" w:rsidP="00C42CAC">
                    <w:pPr>
                      <w:pStyle w:val="Universittseinheit"/>
                    </w:pPr>
                    <w:r w:rsidRPr="00AC7A92">
                      <w:t>Direktion Immobilien und Betrieb</w:t>
                    </w:r>
                  </w:p>
                  <w:p w14:paraId="6D586E45" w14:textId="77777777" w:rsidR="009E6E4D" w:rsidRDefault="009E6E4D" w:rsidP="00C42CAC">
                    <w:pPr>
                      <w:pStyle w:val="Absender"/>
                    </w:pPr>
                  </w:p>
                  <w:p w14:paraId="748B3690" w14:textId="77777777" w:rsidR="009E6E4D" w:rsidRPr="0084116D" w:rsidRDefault="009E6E4D" w:rsidP="00C42CAC">
                    <w:pPr>
                      <w:pStyle w:val="Absender"/>
                    </w:pPr>
                  </w:p>
                </w:txbxContent>
              </v:textbox>
              <w10:wrap anchorx="page" anchory="page"/>
              <w10:anchorlock/>
            </v:shape>
          </w:pict>
        </mc:Fallback>
      </mc:AlternateContent>
    </w:r>
  </w:p>
  <w:p w14:paraId="6EF0CA4B" w14:textId="77777777" w:rsidR="009E6E4D" w:rsidRDefault="009E6E4D"/>
  <w:p w14:paraId="268D91AA" w14:textId="77777777" w:rsidR="009E6E4D" w:rsidRDefault="009E6E4D"/>
  <w:p w14:paraId="2019E853" w14:textId="77777777" w:rsidR="009E6E4D" w:rsidRDefault="009E6E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BC70E" w14:textId="0F94C38C" w:rsidR="009E6E4D" w:rsidRDefault="009E6E4D">
    <w:pPr>
      <w:pStyle w:val="Kopfzeile"/>
    </w:pPr>
    <w:r>
      <w:rPr>
        <w:noProof/>
        <w:lang w:eastAsia="de-CH"/>
      </w:rPr>
      <w:drawing>
        <wp:anchor distT="0" distB="0" distL="114300" distR="114300" simplePos="0" relativeHeight="251638272" behindDoc="0" locked="1" layoutInCell="1" allowOverlap="1" wp14:anchorId="667D9187" wp14:editId="7A44CA6C">
          <wp:simplePos x="0" y="0"/>
          <wp:positionH relativeFrom="page">
            <wp:posOffset>521970</wp:posOffset>
          </wp:positionH>
          <wp:positionV relativeFrom="page">
            <wp:posOffset>212725</wp:posOffset>
          </wp:positionV>
          <wp:extent cx="1868170" cy="684530"/>
          <wp:effectExtent l="0" t="0" r="0" b="1270"/>
          <wp:wrapNone/>
          <wp:docPr id="25"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35200" behindDoc="0" locked="1" layoutInCell="1" allowOverlap="1" wp14:anchorId="3C167E08" wp14:editId="74829AD0">
              <wp:simplePos x="0" y="0"/>
              <wp:positionH relativeFrom="page">
                <wp:posOffset>4860925</wp:posOffset>
              </wp:positionH>
              <wp:positionV relativeFrom="page">
                <wp:posOffset>331470</wp:posOffset>
              </wp:positionV>
              <wp:extent cx="2124075" cy="1403985"/>
              <wp:effectExtent l="3175"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3D441" w14:textId="73780296" w:rsidR="009E6E4D" w:rsidRDefault="009E6E4D" w:rsidP="00FB3FC2">
                          <w:pPr>
                            <w:pStyle w:val="Universittseinheit"/>
                          </w:pPr>
                          <w:r w:rsidRPr="000923D2">
                            <w:t>Direktion Immobilien und Betrieb</w:t>
                          </w:r>
                        </w:p>
                        <w:p w14:paraId="75D29861" w14:textId="77777777" w:rsidR="009E6E4D" w:rsidRDefault="009E6E4D" w:rsidP="0084116D">
                          <w:pPr>
                            <w:pStyle w:val="Absender"/>
                          </w:pPr>
                          <w:bookmarkStart w:id="0" w:name="_GoBack"/>
                          <w:bookmarkEnd w:id="0"/>
                        </w:p>
                        <w:p w14:paraId="35C067F8" w14:textId="4595E7D3" w:rsidR="009E6E4D" w:rsidRPr="0084116D" w:rsidRDefault="009E6E4D" w:rsidP="0084116D">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167E08" id="_x0000_t202" coordsize="21600,21600" o:spt="202" path="m,l,21600r21600,l21600,xe">
              <v:stroke joinstyle="miter"/>
              <v:path gradientshapeok="t" o:connecttype="rect"/>
            </v:shapetype>
            <v:shape id="Text Box 6" o:spid="_x0000_s1027" type="#_x0000_t202" style="position:absolute;margin-left:382.75pt;margin-top:26.1pt;width:167.25pt;height:110.55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" filled="f" stroked="f">
              <v:textbox inset="0,0,0,0">
                <w:txbxContent>
                  <w:p w14:paraId="2963D441" w14:textId="73780296" w:rsidR="009E6E4D" w:rsidRDefault="009E6E4D" w:rsidP="00FB3FC2">
                    <w:pPr>
                      <w:pStyle w:val="Universittseinheit"/>
                    </w:pPr>
                    <w:r w:rsidRPr="000923D2">
                      <w:t>Direktion Immobilien und Betrieb</w:t>
                    </w:r>
                  </w:p>
                  <w:p w14:paraId="75D29861" w14:textId="77777777" w:rsidR="009E6E4D" w:rsidRDefault="009E6E4D" w:rsidP="0084116D">
                    <w:pPr>
                      <w:pStyle w:val="Absender"/>
                    </w:pPr>
                    <w:bookmarkStart w:id="1" w:name="_GoBack"/>
                    <w:bookmarkEnd w:id="1"/>
                  </w:p>
                  <w:p w14:paraId="35C067F8" w14:textId="4595E7D3" w:rsidR="009E6E4D" w:rsidRPr="0084116D" w:rsidRDefault="009E6E4D" w:rsidP="0084116D">
                    <w:pPr>
                      <w:pStyle w:val="Absender"/>
                    </w:pPr>
                  </w:p>
                </w:txbxContent>
              </v:textbox>
              <w10:wrap anchorx="page" anchory="page"/>
              <w10:anchorlock/>
            </v:shape>
          </w:pict>
        </mc:Fallback>
      </mc:AlternateContent>
    </w:r>
  </w:p>
  <w:p w14:paraId="4D7030F6" w14:textId="77777777" w:rsidR="009E6E4D" w:rsidRDefault="009E6E4D"/>
  <w:p w14:paraId="64133524" w14:textId="77777777" w:rsidR="009E6E4D" w:rsidRDefault="009E6E4D"/>
  <w:p w14:paraId="4FEA95DF" w14:textId="77777777" w:rsidR="009E6E4D" w:rsidRDefault="009E6E4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1B0BA" w14:textId="591E93CC" w:rsidR="009E6E4D" w:rsidRDefault="009E6E4D">
    <w:pPr>
      <w:pStyle w:val="Kopfzeile"/>
    </w:pPr>
    <w:r>
      <w:rPr>
        <w:noProof/>
        <w:lang w:eastAsia="de-CH"/>
      </w:rPr>
      <w:drawing>
        <wp:anchor distT="0" distB="0" distL="114300" distR="114300" simplePos="0" relativeHeight="251665920" behindDoc="0" locked="1" layoutInCell="1" allowOverlap="1" wp14:anchorId="7E7A3DC3" wp14:editId="32A055FB">
          <wp:simplePos x="0" y="0"/>
          <wp:positionH relativeFrom="page">
            <wp:posOffset>521970</wp:posOffset>
          </wp:positionH>
          <wp:positionV relativeFrom="page">
            <wp:posOffset>212725</wp:posOffset>
          </wp:positionV>
          <wp:extent cx="1868170" cy="684530"/>
          <wp:effectExtent l="0" t="0" r="0" b="1270"/>
          <wp:wrapNone/>
          <wp:docPr id="58"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64896" behindDoc="0" locked="1" layoutInCell="1" allowOverlap="1" wp14:anchorId="4C0F46A4" wp14:editId="22BA9A68">
              <wp:simplePos x="0" y="0"/>
              <wp:positionH relativeFrom="page">
                <wp:posOffset>7976235</wp:posOffset>
              </wp:positionH>
              <wp:positionV relativeFrom="page">
                <wp:posOffset>331470</wp:posOffset>
              </wp:positionV>
              <wp:extent cx="2124075" cy="1403985"/>
              <wp:effectExtent l="0" t="0" r="9525" b="5715"/>
              <wp:wrapNone/>
              <wp:docPr id="5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57B2E" w14:textId="77777777" w:rsidR="009E6E4D" w:rsidRDefault="009E6E4D" w:rsidP="00FB3FC2">
                          <w:pPr>
                            <w:pStyle w:val="Universittseinheit"/>
                          </w:pPr>
                          <w:r w:rsidRPr="000923D2">
                            <w:t>Direktion Immobilien und Betrieb</w:t>
                          </w:r>
                        </w:p>
                        <w:p w14:paraId="4D73495C" w14:textId="77777777" w:rsidR="009E6E4D" w:rsidRDefault="009E6E4D" w:rsidP="0084116D">
                          <w:pPr>
                            <w:pStyle w:val="Absender"/>
                          </w:pPr>
                        </w:p>
                        <w:p w14:paraId="7B4E2295" w14:textId="6BC258ED" w:rsidR="009E6E4D" w:rsidRPr="0084116D" w:rsidRDefault="009E6E4D" w:rsidP="0084116D">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F46A4" id="_x0000_t202" coordsize="21600,21600" o:spt="202" path="m,l,21600r21600,l21600,xe">
              <v:stroke joinstyle="miter"/>
              <v:path gradientshapeok="t" o:connecttype="rect"/>
            </v:shapetype>
            <v:shape id="_x0000_s1028" type="#_x0000_t202" style="position:absolute;margin-left:628.05pt;margin-top:26.1pt;width:167.25pt;height:110.5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" filled="f" stroked="f">
              <v:textbox inset="0,0,0,0">
                <w:txbxContent>
                  <w:p w14:paraId="1EA57B2E" w14:textId="77777777" w:rsidR="009E6E4D" w:rsidRDefault="009E6E4D" w:rsidP="00FB3FC2">
                    <w:pPr>
                      <w:pStyle w:val="Universittseinheit"/>
                    </w:pPr>
                    <w:r w:rsidRPr="000923D2">
                      <w:t>Direktion Immobilien und Betrieb</w:t>
                    </w:r>
                  </w:p>
                  <w:p w14:paraId="4D73495C" w14:textId="77777777" w:rsidR="009E6E4D" w:rsidRDefault="009E6E4D" w:rsidP="0084116D">
                    <w:pPr>
                      <w:pStyle w:val="Absender"/>
                    </w:pPr>
                  </w:p>
                  <w:p w14:paraId="7B4E2295" w14:textId="6BC258ED" w:rsidR="009E6E4D" w:rsidRPr="0084116D" w:rsidRDefault="009E6E4D" w:rsidP="0084116D">
                    <w:pPr>
                      <w:pStyle w:val="Absender"/>
                    </w:pPr>
                  </w:p>
                </w:txbxContent>
              </v:textbox>
              <w10:wrap anchorx="page" anchory="page"/>
              <w10:anchorlock/>
            </v:shape>
          </w:pict>
        </mc:Fallback>
      </mc:AlternateContent>
    </w:r>
  </w:p>
  <w:p w14:paraId="1335C07E" w14:textId="77777777" w:rsidR="009E6E4D" w:rsidRDefault="009E6E4D"/>
  <w:p w14:paraId="10264B10" w14:textId="77777777" w:rsidR="009E6E4D" w:rsidRDefault="009E6E4D"/>
  <w:p w14:paraId="281A5B83" w14:textId="77777777" w:rsidR="009E6E4D" w:rsidRDefault="009E6E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896A" w14:textId="0518CCF5" w:rsidR="009E6E4D" w:rsidRDefault="009E6E4D">
    <w:pPr>
      <w:pStyle w:val="Kopfzeile"/>
    </w:pPr>
    <w:r>
      <w:rPr>
        <w:noProof/>
        <w:lang w:eastAsia="de-CH"/>
      </w:rPr>
      <mc:AlternateContent>
        <mc:Choice Requires="wps">
          <w:drawing>
            <wp:anchor distT="0" distB="0" distL="114300" distR="114300" simplePos="0" relativeHeight="251676160" behindDoc="0" locked="1" layoutInCell="1" allowOverlap="1" wp14:anchorId="3414080E" wp14:editId="7F85DCA5">
              <wp:simplePos x="0" y="0"/>
              <wp:positionH relativeFrom="page">
                <wp:posOffset>4860925</wp:posOffset>
              </wp:positionH>
              <wp:positionV relativeFrom="page">
                <wp:posOffset>331470</wp:posOffset>
              </wp:positionV>
              <wp:extent cx="2124075" cy="1200150"/>
              <wp:effectExtent l="3175" t="0" r="0" b="1905"/>
              <wp:wrapNone/>
              <wp:docPr id="6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4102" w14:textId="77777777" w:rsidR="009E6E4D" w:rsidRDefault="009E6E4D" w:rsidP="0081278D">
                          <w:pPr>
                            <w:pStyle w:val="Universittseinheit"/>
                          </w:pPr>
                          <w:r w:rsidRPr="00AC7A92">
                            <w:t>Direktion Immobilien und Betrieb</w:t>
                          </w:r>
                        </w:p>
                        <w:p w14:paraId="20D29E67" w14:textId="77777777" w:rsidR="009E6E4D" w:rsidRDefault="009E6E4D" w:rsidP="0081278D">
                          <w:pPr>
                            <w:pStyle w:val="Absender"/>
                          </w:pPr>
                        </w:p>
                        <w:p w14:paraId="4B13A37E" w14:textId="77777777" w:rsidR="009E6E4D" w:rsidRPr="0084116D" w:rsidRDefault="009E6E4D" w:rsidP="0081278D">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4080E" id="_x0000_t202" coordsize="21600,21600" o:spt="202" path="m,l,21600r21600,l21600,xe">
              <v:stroke joinstyle="miter"/>
              <v:path gradientshapeok="t" o:connecttype="rect"/>
            </v:shapetype>
            <v:shape id="_x0000_s1029" type="#_x0000_t202" style="position:absolute;margin-left:382.75pt;margin-top:26.1pt;width:167.25pt;height:94.5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" filled="f" stroked="f">
              <v:textbox inset="0,0,0,0">
                <w:txbxContent>
                  <w:p w14:paraId="1BA84102" w14:textId="77777777" w:rsidR="009E6E4D" w:rsidRDefault="009E6E4D" w:rsidP="0081278D">
                    <w:pPr>
                      <w:pStyle w:val="Universittseinheit"/>
                    </w:pPr>
                    <w:r w:rsidRPr="00AC7A92">
                      <w:t>Direktion Immobilien und Betrieb</w:t>
                    </w:r>
                  </w:p>
                  <w:p w14:paraId="20D29E67" w14:textId="77777777" w:rsidR="009E6E4D" w:rsidRDefault="009E6E4D" w:rsidP="0081278D">
                    <w:pPr>
                      <w:pStyle w:val="Absender"/>
                    </w:pPr>
                  </w:p>
                  <w:p w14:paraId="4B13A37E" w14:textId="77777777" w:rsidR="009E6E4D" w:rsidRPr="0084116D" w:rsidRDefault="009E6E4D" w:rsidP="0081278D">
                    <w:pPr>
                      <w:pStyle w:val="Absender"/>
                    </w:pPr>
                  </w:p>
                </w:txbxContent>
              </v:textbox>
              <w10:wrap anchorx="page" anchory="page"/>
              <w10:anchorlock/>
            </v:shape>
          </w:pict>
        </mc:Fallback>
      </mc:AlternateContent>
    </w:r>
    <w:r>
      <w:rPr>
        <w:noProof/>
        <w:lang w:eastAsia="de-CH"/>
      </w:rPr>
      <w:drawing>
        <wp:anchor distT="0" distB="0" distL="114300" distR="114300" simplePos="0" relativeHeight="251672064" behindDoc="0" locked="1" layoutInCell="1" allowOverlap="1" wp14:anchorId="381FBDCC" wp14:editId="34C10584">
          <wp:simplePos x="0" y="0"/>
          <wp:positionH relativeFrom="page">
            <wp:posOffset>521970</wp:posOffset>
          </wp:positionH>
          <wp:positionV relativeFrom="page">
            <wp:posOffset>212725</wp:posOffset>
          </wp:positionV>
          <wp:extent cx="1868170" cy="684530"/>
          <wp:effectExtent l="0" t="0" r="0" b="1270"/>
          <wp:wrapNone/>
          <wp:docPr id="65"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70016" behindDoc="0" locked="1" layoutInCell="1" allowOverlap="1" wp14:anchorId="6BFD5A97" wp14:editId="71893130">
              <wp:simplePos x="0" y="0"/>
              <wp:positionH relativeFrom="page">
                <wp:posOffset>7976235</wp:posOffset>
              </wp:positionH>
              <wp:positionV relativeFrom="page">
                <wp:posOffset>331470</wp:posOffset>
              </wp:positionV>
              <wp:extent cx="2124075" cy="1403985"/>
              <wp:effectExtent l="0" t="0" r="9525" b="5715"/>
              <wp:wrapNone/>
              <wp:docPr id="6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0248B" w14:textId="77777777" w:rsidR="009E6E4D" w:rsidRDefault="009E6E4D" w:rsidP="00FB3FC2">
                          <w:pPr>
                            <w:pStyle w:val="Universittseinheit"/>
                          </w:pPr>
                          <w:r w:rsidRPr="000923D2">
                            <w:t>Direktion Immobilien und Betrieb</w:t>
                          </w:r>
                        </w:p>
                        <w:p w14:paraId="2726F2E4" w14:textId="77777777" w:rsidR="009E6E4D" w:rsidRDefault="009E6E4D" w:rsidP="0084116D">
                          <w:pPr>
                            <w:pStyle w:val="Absender"/>
                          </w:pPr>
                        </w:p>
                        <w:p w14:paraId="1C40DB30" w14:textId="77777777" w:rsidR="009E6E4D" w:rsidRPr="0084116D" w:rsidRDefault="009E6E4D" w:rsidP="0084116D">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D5A97" id="_x0000_s1030" type="#_x0000_t202" style="position:absolute;margin-left:628.05pt;margin-top:26.1pt;width:167.25pt;height:110.5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" filled="f" stroked="f">
              <v:textbox inset="0,0,0,0">
                <w:txbxContent>
                  <w:p w14:paraId="7720248B" w14:textId="77777777" w:rsidR="009E6E4D" w:rsidRDefault="009E6E4D" w:rsidP="00FB3FC2">
                    <w:pPr>
                      <w:pStyle w:val="Universittseinheit"/>
                    </w:pPr>
                    <w:r w:rsidRPr="000923D2">
                      <w:t>Direktion Immobilien und Betrieb</w:t>
                    </w:r>
                  </w:p>
                  <w:p w14:paraId="2726F2E4" w14:textId="77777777" w:rsidR="009E6E4D" w:rsidRDefault="009E6E4D" w:rsidP="0084116D">
                    <w:pPr>
                      <w:pStyle w:val="Absender"/>
                    </w:pPr>
                  </w:p>
                  <w:p w14:paraId="1C40DB30" w14:textId="77777777" w:rsidR="009E6E4D" w:rsidRPr="0084116D" w:rsidRDefault="009E6E4D" w:rsidP="0084116D">
                    <w:pPr>
                      <w:pStyle w:val="Absender"/>
                    </w:pPr>
                  </w:p>
                </w:txbxContent>
              </v:textbox>
              <w10:wrap anchorx="page" anchory="page"/>
              <w10:anchorlock/>
            </v:shape>
          </w:pict>
        </mc:Fallback>
      </mc:AlternateContent>
    </w:r>
  </w:p>
  <w:p w14:paraId="5E15A490" w14:textId="77777777" w:rsidR="009E6E4D" w:rsidRDefault="009E6E4D"/>
  <w:p w14:paraId="7F57084B" w14:textId="77777777" w:rsidR="009E6E4D" w:rsidRDefault="009E6E4D"/>
  <w:p w14:paraId="48E6193C" w14:textId="77777777" w:rsidR="009E6E4D" w:rsidRDefault="009E6E4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12A54" w14:textId="7291F814" w:rsidR="009E6E4D" w:rsidRDefault="007B321A">
    <w:pPr>
      <w:pStyle w:val="Kopfzeile"/>
    </w:pPr>
    <w:r>
      <w:rPr>
        <w:noProof/>
      </w:rPr>
      <w:pict w14:anchorId="414CE7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926082" o:spid="_x0000_s2050" type="#_x0000_t136" alt="" style="position:absolute;margin-left:0;margin-top:0;width:529.55pt;height:105.9pt;rotation:315;z-index:-251630592;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ENTWUR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E2A8" w14:textId="237B904C" w:rsidR="009E6E4D" w:rsidRDefault="009E6E4D">
    <w:pPr>
      <w:pStyle w:val="Kopfzeile"/>
    </w:pPr>
    <w:r>
      <w:rPr>
        <w:noProof/>
        <w:lang w:eastAsia="de-CH"/>
      </w:rPr>
      <mc:AlternateContent>
        <mc:Choice Requires="wps">
          <w:drawing>
            <wp:anchor distT="0" distB="0" distL="114300" distR="114300" simplePos="0" relativeHeight="251678208" behindDoc="0" locked="1" layoutInCell="1" allowOverlap="1" wp14:anchorId="58DC8BB7" wp14:editId="1FE8C15A">
              <wp:simplePos x="0" y="0"/>
              <wp:positionH relativeFrom="page">
                <wp:posOffset>7942580</wp:posOffset>
              </wp:positionH>
              <wp:positionV relativeFrom="page">
                <wp:posOffset>331470</wp:posOffset>
              </wp:positionV>
              <wp:extent cx="2124075" cy="1403985"/>
              <wp:effectExtent l="3175" t="0" r="0" b="0"/>
              <wp:wrapNone/>
              <wp:docPr id="6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DB97" w14:textId="77777777" w:rsidR="009E6E4D" w:rsidRDefault="009E6E4D" w:rsidP="005C5CFE">
                          <w:pPr>
                            <w:pStyle w:val="Universittseinheit"/>
                          </w:pPr>
                          <w:r w:rsidRPr="000923D2">
                            <w:t>Direktion Immobilien und Betrieb</w:t>
                          </w:r>
                        </w:p>
                        <w:p w14:paraId="7786DBC3" w14:textId="77777777" w:rsidR="009E6E4D" w:rsidRDefault="009E6E4D" w:rsidP="005C5CFE">
                          <w:pPr>
                            <w:pStyle w:val="Absender"/>
                          </w:pPr>
                        </w:p>
                        <w:p w14:paraId="0BA9B29E" w14:textId="77777777" w:rsidR="009E6E4D" w:rsidRPr="0084116D" w:rsidRDefault="009E6E4D" w:rsidP="005C5CFE">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C8BB7" id="_x0000_t202" coordsize="21600,21600" o:spt="202" path="m,l,21600r21600,l21600,xe">
              <v:stroke joinstyle="miter"/>
              <v:path gradientshapeok="t" o:connecttype="rect"/>
            </v:shapetype>
            <v:shape id="_x0000_s1031" type="#_x0000_t202" style="position:absolute;margin-left:625.4pt;margin-top:26.1pt;width:167.25pt;height:110.5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" filled="f" stroked="f">
              <v:textbox inset="0,0,0,0">
                <w:txbxContent>
                  <w:p w14:paraId="0CBADB97" w14:textId="77777777" w:rsidR="009E6E4D" w:rsidRDefault="009E6E4D" w:rsidP="005C5CFE">
                    <w:pPr>
                      <w:pStyle w:val="Universittseinheit"/>
                    </w:pPr>
                    <w:r w:rsidRPr="000923D2">
                      <w:t>Direktion Immobilien und Betrieb</w:t>
                    </w:r>
                  </w:p>
                  <w:p w14:paraId="7786DBC3" w14:textId="77777777" w:rsidR="009E6E4D" w:rsidRDefault="009E6E4D" w:rsidP="005C5CFE">
                    <w:pPr>
                      <w:pStyle w:val="Absender"/>
                    </w:pPr>
                  </w:p>
                  <w:p w14:paraId="0BA9B29E" w14:textId="77777777" w:rsidR="009E6E4D" w:rsidRPr="0084116D" w:rsidRDefault="009E6E4D" w:rsidP="005C5CFE">
                    <w:pPr>
                      <w:pStyle w:val="Absender"/>
                    </w:pPr>
                  </w:p>
                </w:txbxContent>
              </v:textbox>
              <w10:wrap anchorx="page"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D0DDE" w14:textId="565B7D6A" w:rsidR="009E6E4D" w:rsidRDefault="009E6E4D">
    <w:pPr>
      <w:pStyle w:val="Kopfzeile"/>
    </w:pPr>
    <w:r>
      <w:rPr>
        <w:noProof/>
        <w:lang w:eastAsia="de-CH"/>
      </w:rPr>
      <w:drawing>
        <wp:anchor distT="0" distB="0" distL="114300" distR="114300" simplePos="0" relativeHeight="251643392" behindDoc="0" locked="1" layoutInCell="1" allowOverlap="1" wp14:anchorId="721A346E" wp14:editId="725A536C">
          <wp:simplePos x="0" y="0"/>
          <wp:positionH relativeFrom="page">
            <wp:posOffset>521970</wp:posOffset>
          </wp:positionH>
          <wp:positionV relativeFrom="page">
            <wp:posOffset>212725</wp:posOffset>
          </wp:positionV>
          <wp:extent cx="1868170" cy="684530"/>
          <wp:effectExtent l="0" t="0" r="0" b="1270"/>
          <wp:wrapNone/>
          <wp:docPr id="62"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CH"/>
      </w:rPr>
      <mc:AlternateContent>
        <mc:Choice Requires="wps">
          <w:drawing>
            <wp:anchor distT="0" distB="0" distL="114300" distR="114300" simplePos="0" relativeHeight="251642368" behindDoc="0" locked="1" layoutInCell="1" allowOverlap="1" wp14:anchorId="0E3F52FE" wp14:editId="651FB08C">
              <wp:simplePos x="0" y="0"/>
              <wp:positionH relativeFrom="page">
                <wp:posOffset>7942580</wp:posOffset>
              </wp:positionH>
              <wp:positionV relativeFrom="page">
                <wp:posOffset>331470</wp:posOffset>
              </wp:positionV>
              <wp:extent cx="2124075" cy="1403985"/>
              <wp:effectExtent l="3175" t="0" r="0" b="0"/>
              <wp:wrapNone/>
              <wp:docPr id="1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4A9F3" w14:textId="77777777" w:rsidR="009E6E4D" w:rsidRDefault="009E6E4D" w:rsidP="00FB3FC2">
                          <w:pPr>
                            <w:pStyle w:val="Universittseinheit"/>
                          </w:pPr>
                          <w:r w:rsidRPr="000923D2">
                            <w:t>Direktion Immobilien und Betrieb</w:t>
                          </w:r>
                        </w:p>
                        <w:p w14:paraId="2F08ACDD" w14:textId="77777777" w:rsidR="009E6E4D" w:rsidRDefault="009E6E4D" w:rsidP="0084116D">
                          <w:pPr>
                            <w:pStyle w:val="Absender"/>
                          </w:pPr>
                        </w:p>
                        <w:p w14:paraId="509E6296" w14:textId="4B7D5333" w:rsidR="009E6E4D" w:rsidRPr="0084116D" w:rsidRDefault="009E6E4D" w:rsidP="0084116D">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F52FE" id="_x0000_t202" coordsize="21600,21600" o:spt="202" path="m,l,21600r21600,l21600,xe">
              <v:stroke joinstyle="miter"/>
              <v:path gradientshapeok="t" o:connecttype="rect"/>
            </v:shapetype>
            <v:shape id="_x0000_s1032" type="#_x0000_t202" style="position:absolute;margin-left:625.4pt;margin-top:26.1pt;width:167.25pt;height:110.5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" filled="f" stroked="f">
              <v:textbox inset="0,0,0,0">
                <w:txbxContent>
                  <w:p w14:paraId="3454A9F3" w14:textId="77777777" w:rsidR="009E6E4D" w:rsidRDefault="009E6E4D" w:rsidP="00FB3FC2">
                    <w:pPr>
                      <w:pStyle w:val="Universittseinheit"/>
                    </w:pPr>
                    <w:r w:rsidRPr="000923D2">
                      <w:t>Direktion Immobilien und Betrieb</w:t>
                    </w:r>
                  </w:p>
                  <w:p w14:paraId="2F08ACDD" w14:textId="77777777" w:rsidR="009E6E4D" w:rsidRDefault="009E6E4D" w:rsidP="0084116D">
                    <w:pPr>
                      <w:pStyle w:val="Absender"/>
                    </w:pPr>
                  </w:p>
                  <w:p w14:paraId="509E6296" w14:textId="4B7D5333" w:rsidR="009E6E4D" w:rsidRPr="0084116D" w:rsidRDefault="009E6E4D" w:rsidP="0084116D">
                    <w:pPr>
                      <w:pStyle w:val="Absender"/>
                    </w:pPr>
                  </w:p>
                </w:txbxContent>
              </v:textbox>
              <w10:wrap anchorx="page" anchory="page"/>
              <w10:anchorlock/>
            </v:shape>
          </w:pict>
        </mc:Fallback>
      </mc:AlternateContent>
    </w:r>
  </w:p>
  <w:p w14:paraId="6019A67C" w14:textId="77777777" w:rsidR="009E6E4D" w:rsidRDefault="009E6E4D"/>
  <w:p w14:paraId="5314BCA9" w14:textId="77777777" w:rsidR="009E6E4D" w:rsidRDefault="009E6E4D"/>
  <w:p w14:paraId="5D968286" w14:textId="77777777" w:rsidR="009E6E4D" w:rsidRDefault="009E6E4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32A5" w14:textId="556A7AFC" w:rsidR="009E6E4D" w:rsidRDefault="007B321A">
    <w:pPr>
      <w:pStyle w:val="Kopfzeile"/>
    </w:pPr>
    <w:r>
      <w:rPr>
        <w:noProof/>
      </w:rPr>
      <w:pict w14:anchorId="5CFF81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926085" o:spid="_x0000_s2049" type="#_x0000_t136" alt="" style="position:absolute;margin-left:0;margin-top:0;width:529.55pt;height:105.9pt;rotation:315;z-index:-251618304;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462BA"/>
    <w:multiLevelType w:val="hybridMultilevel"/>
    <w:tmpl w:val="CEB2FC20"/>
    <w:lvl w:ilvl="0" w:tplc="7DB2872A">
      <w:start w:val="1"/>
      <w:numFmt w:val="decimal"/>
      <w:lvlText w:val="%1."/>
      <w:lvlJc w:val="left"/>
      <w:pPr>
        <w:ind w:left="-284" w:hanging="360"/>
      </w:pPr>
      <w:rPr>
        <w:rFonts w:hint="default"/>
      </w:rPr>
    </w:lvl>
    <w:lvl w:ilvl="1" w:tplc="04070019" w:tentative="1">
      <w:start w:val="1"/>
      <w:numFmt w:val="lowerLetter"/>
      <w:lvlText w:val="%2."/>
      <w:lvlJc w:val="left"/>
      <w:pPr>
        <w:ind w:left="436" w:hanging="360"/>
      </w:pPr>
    </w:lvl>
    <w:lvl w:ilvl="2" w:tplc="0407001B" w:tentative="1">
      <w:start w:val="1"/>
      <w:numFmt w:val="lowerRoman"/>
      <w:lvlText w:val="%3."/>
      <w:lvlJc w:val="right"/>
      <w:pPr>
        <w:ind w:left="1156" w:hanging="180"/>
      </w:pPr>
    </w:lvl>
    <w:lvl w:ilvl="3" w:tplc="0407000F" w:tentative="1">
      <w:start w:val="1"/>
      <w:numFmt w:val="decimal"/>
      <w:lvlText w:val="%4."/>
      <w:lvlJc w:val="left"/>
      <w:pPr>
        <w:ind w:left="1876" w:hanging="360"/>
      </w:pPr>
    </w:lvl>
    <w:lvl w:ilvl="4" w:tplc="04070019" w:tentative="1">
      <w:start w:val="1"/>
      <w:numFmt w:val="lowerLetter"/>
      <w:lvlText w:val="%5."/>
      <w:lvlJc w:val="left"/>
      <w:pPr>
        <w:ind w:left="2596" w:hanging="360"/>
      </w:pPr>
    </w:lvl>
    <w:lvl w:ilvl="5" w:tplc="0407001B" w:tentative="1">
      <w:start w:val="1"/>
      <w:numFmt w:val="lowerRoman"/>
      <w:lvlText w:val="%6."/>
      <w:lvlJc w:val="right"/>
      <w:pPr>
        <w:ind w:left="3316" w:hanging="180"/>
      </w:pPr>
    </w:lvl>
    <w:lvl w:ilvl="6" w:tplc="0407000F" w:tentative="1">
      <w:start w:val="1"/>
      <w:numFmt w:val="decimal"/>
      <w:lvlText w:val="%7."/>
      <w:lvlJc w:val="left"/>
      <w:pPr>
        <w:ind w:left="4036" w:hanging="360"/>
      </w:pPr>
    </w:lvl>
    <w:lvl w:ilvl="7" w:tplc="04070019" w:tentative="1">
      <w:start w:val="1"/>
      <w:numFmt w:val="lowerLetter"/>
      <w:lvlText w:val="%8."/>
      <w:lvlJc w:val="left"/>
      <w:pPr>
        <w:ind w:left="4756" w:hanging="360"/>
      </w:pPr>
    </w:lvl>
    <w:lvl w:ilvl="8" w:tplc="0407001B" w:tentative="1">
      <w:start w:val="1"/>
      <w:numFmt w:val="lowerRoman"/>
      <w:lvlText w:val="%9."/>
      <w:lvlJc w:val="right"/>
      <w:pPr>
        <w:ind w:left="5476" w:hanging="180"/>
      </w:pPr>
    </w:lvl>
  </w:abstractNum>
  <w:abstractNum w:abstractNumId="1" w15:restartNumberingAfterBreak="0">
    <w:nsid w:val="08FF6027"/>
    <w:multiLevelType w:val="hybridMultilevel"/>
    <w:tmpl w:val="E1283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8F3290"/>
    <w:multiLevelType w:val="hybridMultilevel"/>
    <w:tmpl w:val="F684D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8B0CB4"/>
    <w:multiLevelType w:val="hybridMultilevel"/>
    <w:tmpl w:val="345E8584"/>
    <w:lvl w:ilvl="0" w:tplc="FC88854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D594B80"/>
    <w:multiLevelType w:val="hybridMultilevel"/>
    <w:tmpl w:val="88221FFA"/>
    <w:lvl w:ilvl="0" w:tplc="37701380">
      <w:numFmt w:val="bullet"/>
      <w:lvlText w:val=""/>
      <w:lvlJc w:val="left"/>
      <w:pPr>
        <w:ind w:left="720" w:hanging="360"/>
      </w:pPr>
      <w:rPr>
        <w:rFonts w:ascii="Wingdings" w:eastAsia="PMingLiU"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E7D7A53"/>
    <w:multiLevelType w:val="hybridMultilevel"/>
    <w:tmpl w:val="4594D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E556D6"/>
    <w:multiLevelType w:val="hybridMultilevel"/>
    <w:tmpl w:val="B0F07874"/>
    <w:lvl w:ilvl="0" w:tplc="7132F744">
      <w:start w:val="2"/>
      <w:numFmt w:val="bullet"/>
      <w:lvlText w:val=""/>
      <w:lvlJc w:val="left"/>
      <w:pPr>
        <w:ind w:left="720" w:hanging="360"/>
      </w:pPr>
      <w:rPr>
        <w:rFonts w:ascii="Symbol" w:eastAsia="PMingLiU"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D81671"/>
    <w:multiLevelType w:val="hybridMultilevel"/>
    <w:tmpl w:val="3A92469C"/>
    <w:lvl w:ilvl="0" w:tplc="AE08E8CA">
      <w:start w:val="5"/>
      <w:numFmt w:val="bullet"/>
      <w:lvlText w:val="-"/>
      <w:lvlJc w:val="left"/>
      <w:pPr>
        <w:ind w:left="720" w:hanging="360"/>
      </w:pPr>
      <w:rPr>
        <w:rFonts w:ascii="Arial" w:eastAsia="PMingLiU"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05E3D02"/>
    <w:multiLevelType w:val="hybridMultilevel"/>
    <w:tmpl w:val="D714D678"/>
    <w:lvl w:ilvl="0" w:tplc="104A450C">
      <w:start w:val="1"/>
      <w:numFmt w:val="upperLetter"/>
      <w:lvlText w:val="%1)"/>
      <w:lvlJc w:val="left"/>
      <w:pPr>
        <w:ind w:left="740" w:hanging="380"/>
      </w:pPr>
      <w:rPr>
        <w:rFonts w:hint="default"/>
      </w:rPr>
    </w:lvl>
    <w:lvl w:ilvl="1" w:tplc="37809C12">
      <w:numFmt w:val="bullet"/>
      <w:lvlText w:val="-"/>
      <w:lvlJc w:val="left"/>
      <w:pPr>
        <w:ind w:left="1440" w:hanging="360"/>
      </w:pPr>
      <w:rPr>
        <w:rFonts w:ascii="Arial" w:eastAsia="PMingLiU"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B22482E"/>
    <w:multiLevelType w:val="hybridMultilevel"/>
    <w:tmpl w:val="CE74E990"/>
    <w:lvl w:ilvl="0" w:tplc="48C402FC">
      <w:start w:val="2"/>
      <w:numFmt w:val="bullet"/>
      <w:lvlText w:val="-"/>
      <w:lvlJc w:val="left"/>
      <w:pPr>
        <w:ind w:left="720" w:hanging="360"/>
      </w:pPr>
      <w:rPr>
        <w:rFonts w:ascii="Arial" w:eastAsia="PMingLiU"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6E78B2"/>
    <w:multiLevelType w:val="hybridMultilevel"/>
    <w:tmpl w:val="2218689A"/>
    <w:lvl w:ilvl="0" w:tplc="D62E1DF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7050094E"/>
    <w:multiLevelType w:val="hybridMultilevel"/>
    <w:tmpl w:val="ECE6B66E"/>
    <w:lvl w:ilvl="0" w:tplc="ABD21806">
      <w:start w:val="3"/>
      <w:numFmt w:val="bullet"/>
      <w:lvlText w:val="-"/>
      <w:lvlJc w:val="left"/>
      <w:pPr>
        <w:ind w:left="720" w:hanging="360"/>
      </w:pPr>
      <w:rPr>
        <w:rFonts w:ascii="Arial" w:eastAsia="PMingLiU"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0D26B63"/>
    <w:multiLevelType w:val="hybridMultilevel"/>
    <w:tmpl w:val="231070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776938FB"/>
    <w:multiLevelType w:val="hybridMultilevel"/>
    <w:tmpl w:val="118C7F0E"/>
    <w:lvl w:ilvl="0" w:tplc="1EFACD7E">
      <w:start w:val="5"/>
      <w:numFmt w:val="bullet"/>
      <w:lvlText w:val="-"/>
      <w:lvlJc w:val="left"/>
      <w:pPr>
        <w:ind w:left="720" w:hanging="360"/>
      </w:pPr>
      <w:rPr>
        <w:rFonts w:ascii="Arial" w:eastAsia="PMingLiU"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961310"/>
    <w:multiLevelType w:val="hybridMultilevel"/>
    <w:tmpl w:val="44BAE0C4"/>
    <w:lvl w:ilvl="0" w:tplc="2662E936">
      <w:start w:val="5201"/>
      <w:numFmt w:val="bullet"/>
      <w:lvlText w:val="-"/>
      <w:lvlJc w:val="left"/>
      <w:pPr>
        <w:ind w:left="720" w:hanging="360"/>
      </w:pPr>
      <w:rPr>
        <w:rFonts w:ascii="Arial" w:eastAsia="PMingLiU"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7D03F17"/>
    <w:multiLevelType w:val="hybridMultilevel"/>
    <w:tmpl w:val="4418AAF0"/>
    <w:lvl w:ilvl="0" w:tplc="B630FF06">
      <w:start w:val="2"/>
      <w:numFmt w:val="bullet"/>
      <w:lvlText w:val="-"/>
      <w:lvlJc w:val="left"/>
      <w:pPr>
        <w:ind w:left="720" w:hanging="360"/>
      </w:pPr>
      <w:rPr>
        <w:rFonts w:ascii="Arial" w:eastAsia="PMingLiU"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D6C6FBC"/>
    <w:multiLevelType w:val="hybridMultilevel"/>
    <w:tmpl w:val="A900DBD8"/>
    <w:lvl w:ilvl="0" w:tplc="F75E6EAA">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7" w15:restartNumberingAfterBreak="0">
    <w:nsid w:val="7F8A1639"/>
    <w:multiLevelType w:val="hybridMultilevel"/>
    <w:tmpl w:val="7D5C99F6"/>
    <w:lvl w:ilvl="0" w:tplc="DDF23D48">
      <w:start w:val="5"/>
      <w:numFmt w:val="bullet"/>
      <w:lvlText w:val="–"/>
      <w:lvlJc w:val="left"/>
      <w:pPr>
        <w:ind w:left="720" w:hanging="360"/>
      </w:pPr>
      <w:rPr>
        <w:rFonts w:ascii="Arial" w:eastAsia="PMingLiU"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FD5013"/>
    <w:multiLevelType w:val="hybridMultilevel"/>
    <w:tmpl w:val="0EC055F4"/>
    <w:lvl w:ilvl="0" w:tplc="094E5B40">
      <w:start w:val="1"/>
      <w:numFmt w:val="decimal"/>
      <w:pStyle w:val="berschrift1"/>
      <w:lvlText w:val="%1"/>
      <w:lvlJc w:val="left"/>
      <w:pPr>
        <w:ind w:left="786"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2"/>
  </w:num>
  <w:num w:numId="2">
    <w:abstractNumId w:val="16"/>
  </w:num>
  <w:num w:numId="3">
    <w:abstractNumId w:val="18"/>
  </w:num>
  <w:num w:numId="4">
    <w:abstractNumId w:val="18"/>
  </w:num>
  <w:num w:numId="5">
    <w:abstractNumId w:val="3"/>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4"/>
  </w:num>
  <w:num w:numId="35">
    <w:abstractNumId w:val="18"/>
  </w:num>
  <w:num w:numId="36">
    <w:abstractNumId w:val="14"/>
  </w:num>
  <w:num w:numId="37">
    <w:abstractNumId w:val="7"/>
  </w:num>
  <w:num w:numId="38">
    <w:abstractNumId w:val="17"/>
  </w:num>
  <w:num w:numId="39">
    <w:abstractNumId w:val="13"/>
  </w:num>
  <w:num w:numId="40">
    <w:abstractNumId w:val="15"/>
  </w:num>
  <w:num w:numId="41">
    <w:abstractNumId w:val="0"/>
  </w:num>
  <w:num w:numId="42">
    <w:abstractNumId w:val="8"/>
  </w:num>
  <w:num w:numId="43">
    <w:abstractNumId w:val="5"/>
  </w:num>
  <w:num w:numId="44">
    <w:abstractNumId w:val="9"/>
  </w:num>
  <w:num w:numId="45">
    <w:abstractNumId w:val="11"/>
  </w:num>
  <w:num w:numId="46">
    <w:abstractNumId w:val="6"/>
  </w:num>
  <w:num w:numId="47">
    <w:abstractNumId w:val="2"/>
  </w:num>
  <w:num w:numId="48">
    <w:abstractNumId w:val="1"/>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isplayBackgroundShape/>
  <w:activeWritingStyle w:appName="MSWord" w:lang="de-CH" w:vendorID="64" w:dllVersion="4096" w:nlCheck="1" w:checkStyle="0"/>
  <w:activeWritingStyle w:appName="MSWord" w:lang="de-CH" w:vendorID="64" w:dllVersion="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E0F"/>
    <w:rsid w:val="00010824"/>
    <w:rsid w:val="00011561"/>
    <w:rsid w:val="00016148"/>
    <w:rsid w:val="000177A3"/>
    <w:rsid w:val="00020E2D"/>
    <w:rsid w:val="00022A83"/>
    <w:rsid w:val="00023811"/>
    <w:rsid w:val="00023C7A"/>
    <w:rsid w:val="00024E3C"/>
    <w:rsid w:val="00026837"/>
    <w:rsid w:val="00026F8C"/>
    <w:rsid w:val="00031103"/>
    <w:rsid w:val="00032066"/>
    <w:rsid w:val="000366AB"/>
    <w:rsid w:val="00037F6F"/>
    <w:rsid w:val="00040005"/>
    <w:rsid w:val="00041AD6"/>
    <w:rsid w:val="00042372"/>
    <w:rsid w:val="00044A93"/>
    <w:rsid w:val="00044C02"/>
    <w:rsid w:val="00047ED5"/>
    <w:rsid w:val="00050DEE"/>
    <w:rsid w:val="00051160"/>
    <w:rsid w:val="00052218"/>
    <w:rsid w:val="00055B0A"/>
    <w:rsid w:val="00060495"/>
    <w:rsid w:val="00060DC5"/>
    <w:rsid w:val="0006474A"/>
    <w:rsid w:val="000658F6"/>
    <w:rsid w:val="00065D1A"/>
    <w:rsid w:val="00070263"/>
    <w:rsid w:val="00070333"/>
    <w:rsid w:val="00071CD0"/>
    <w:rsid w:val="00075FA8"/>
    <w:rsid w:val="00080179"/>
    <w:rsid w:val="0008195C"/>
    <w:rsid w:val="000904AE"/>
    <w:rsid w:val="000923D2"/>
    <w:rsid w:val="0009328E"/>
    <w:rsid w:val="00094B4A"/>
    <w:rsid w:val="00095678"/>
    <w:rsid w:val="00095F12"/>
    <w:rsid w:val="00096647"/>
    <w:rsid w:val="00097A4E"/>
    <w:rsid w:val="000A425D"/>
    <w:rsid w:val="000A779E"/>
    <w:rsid w:val="000B0717"/>
    <w:rsid w:val="000B0E8A"/>
    <w:rsid w:val="000B2F4F"/>
    <w:rsid w:val="000B3718"/>
    <w:rsid w:val="000B37C7"/>
    <w:rsid w:val="000B3AB2"/>
    <w:rsid w:val="000B5AE1"/>
    <w:rsid w:val="000B614F"/>
    <w:rsid w:val="000B6B82"/>
    <w:rsid w:val="000C1715"/>
    <w:rsid w:val="000C4E24"/>
    <w:rsid w:val="000C5408"/>
    <w:rsid w:val="000C5897"/>
    <w:rsid w:val="000D43A4"/>
    <w:rsid w:val="000D52E5"/>
    <w:rsid w:val="000D5885"/>
    <w:rsid w:val="000D7676"/>
    <w:rsid w:val="000D7BCC"/>
    <w:rsid w:val="000D7DBC"/>
    <w:rsid w:val="000E1E79"/>
    <w:rsid w:val="000E30CB"/>
    <w:rsid w:val="000E3548"/>
    <w:rsid w:val="000E3B24"/>
    <w:rsid w:val="000E4CF2"/>
    <w:rsid w:val="000F0430"/>
    <w:rsid w:val="000F26E2"/>
    <w:rsid w:val="000F32E1"/>
    <w:rsid w:val="000F4E14"/>
    <w:rsid w:val="000F588E"/>
    <w:rsid w:val="000F79EF"/>
    <w:rsid w:val="000F7A9F"/>
    <w:rsid w:val="000F7D45"/>
    <w:rsid w:val="00101DC2"/>
    <w:rsid w:val="0010338A"/>
    <w:rsid w:val="00103F1F"/>
    <w:rsid w:val="00105C00"/>
    <w:rsid w:val="001062BC"/>
    <w:rsid w:val="00106C45"/>
    <w:rsid w:val="001126A8"/>
    <w:rsid w:val="0011270F"/>
    <w:rsid w:val="00116303"/>
    <w:rsid w:val="00117C2E"/>
    <w:rsid w:val="00120416"/>
    <w:rsid w:val="0012190A"/>
    <w:rsid w:val="00122CB4"/>
    <w:rsid w:val="00122CD7"/>
    <w:rsid w:val="00124055"/>
    <w:rsid w:val="001243ED"/>
    <w:rsid w:val="00131000"/>
    <w:rsid w:val="001314E7"/>
    <w:rsid w:val="001315EB"/>
    <w:rsid w:val="00133537"/>
    <w:rsid w:val="00136A10"/>
    <w:rsid w:val="00136AA4"/>
    <w:rsid w:val="00136D87"/>
    <w:rsid w:val="001377D3"/>
    <w:rsid w:val="00140CC4"/>
    <w:rsid w:val="00141EFA"/>
    <w:rsid w:val="001424C8"/>
    <w:rsid w:val="00142BA6"/>
    <w:rsid w:val="0014674F"/>
    <w:rsid w:val="00150491"/>
    <w:rsid w:val="00150D7D"/>
    <w:rsid w:val="00151F82"/>
    <w:rsid w:val="00152272"/>
    <w:rsid w:val="00155944"/>
    <w:rsid w:val="001578AC"/>
    <w:rsid w:val="001662C1"/>
    <w:rsid w:val="0017069E"/>
    <w:rsid w:val="00170FAA"/>
    <w:rsid w:val="001744B3"/>
    <w:rsid w:val="00174C16"/>
    <w:rsid w:val="001752EB"/>
    <w:rsid w:val="001760FA"/>
    <w:rsid w:val="00177C75"/>
    <w:rsid w:val="001813B4"/>
    <w:rsid w:val="0018376F"/>
    <w:rsid w:val="00185F69"/>
    <w:rsid w:val="00186770"/>
    <w:rsid w:val="00192BE0"/>
    <w:rsid w:val="001940AF"/>
    <w:rsid w:val="00194253"/>
    <w:rsid w:val="00194EE4"/>
    <w:rsid w:val="001970D6"/>
    <w:rsid w:val="00197471"/>
    <w:rsid w:val="001A09A7"/>
    <w:rsid w:val="001A4519"/>
    <w:rsid w:val="001A5C77"/>
    <w:rsid w:val="001A7D57"/>
    <w:rsid w:val="001B1F2B"/>
    <w:rsid w:val="001B4F35"/>
    <w:rsid w:val="001C0E62"/>
    <w:rsid w:val="001C51A5"/>
    <w:rsid w:val="001C5694"/>
    <w:rsid w:val="001C58B4"/>
    <w:rsid w:val="001D1A8F"/>
    <w:rsid w:val="001D3B21"/>
    <w:rsid w:val="001E16C4"/>
    <w:rsid w:val="001E1989"/>
    <w:rsid w:val="001E30E4"/>
    <w:rsid w:val="001E49E9"/>
    <w:rsid w:val="001E6D03"/>
    <w:rsid w:val="001F1806"/>
    <w:rsid w:val="001F1C00"/>
    <w:rsid w:val="001F6F17"/>
    <w:rsid w:val="002002DC"/>
    <w:rsid w:val="00201E12"/>
    <w:rsid w:val="00202146"/>
    <w:rsid w:val="00204362"/>
    <w:rsid w:val="00204688"/>
    <w:rsid w:val="00204CA9"/>
    <w:rsid w:val="002111E5"/>
    <w:rsid w:val="00215D58"/>
    <w:rsid w:val="002208FE"/>
    <w:rsid w:val="00223A6B"/>
    <w:rsid w:val="002244EF"/>
    <w:rsid w:val="00231EAC"/>
    <w:rsid w:val="00233008"/>
    <w:rsid w:val="00233B35"/>
    <w:rsid w:val="002356C4"/>
    <w:rsid w:val="0023776E"/>
    <w:rsid w:val="00245CA3"/>
    <w:rsid w:val="00251DED"/>
    <w:rsid w:val="002539EC"/>
    <w:rsid w:val="00253CC7"/>
    <w:rsid w:val="002547FF"/>
    <w:rsid w:val="00254FFD"/>
    <w:rsid w:val="002560D6"/>
    <w:rsid w:val="00256CCA"/>
    <w:rsid w:val="00263658"/>
    <w:rsid w:val="00264051"/>
    <w:rsid w:val="00270862"/>
    <w:rsid w:val="002805D8"/>
    <w:rsid w:val="002817D5"/>
    <w:rsid w:val="00281DFC"/>
    <w:rsid w:val="00283524"/>
    <w:rsid w:val="0029134D"/>
    <w:rsid w:val="00292483"/>
    <w:rsid w:val="00296722"/>
    <w:rsid w:val="002A0A80"/>
    <w:rsid w:val="002A2664"/>
    <w:rsid w:val="002A2D58"/>
    <w:rsid w:val="002A5B3F"/>
    <w:rsid w:val="002A5F29"/>
    <w:rsid w:val="002B50B6"/>
    <w:rsid w:val="002B5B54"/>
    <w:rsid w:val="002C32D9"/>
    <w:rsid w:val="002C4C3C"/>
    <w:rsid w:val="002C5C1B"/>
    <w:rsid w:val="002C7FE8"/>
    <w:rsid w:val="002D2E09"/>
    <w:rsid w:val="002E0606"/>
    <w:rsid w:val="002E1E09"/>
    <w:rsid w:val="002E6F02"/>
    <w:rsid w:val="002E743D"/>
    <w:rsid w:val="002F119A"/>
    <w:rsid w:val="002F1552"/>
    <w:rsid w:val="002F26D5"/>
    <w:rsid w:val="002F513C"/>
    <w:rsid w:val="0030056B"/>
    <w:rsid w:val="003029FB"/>
    <w:rsid w:val="003054C0"/>
    <w:rsid w:val="00306E92"/>
    <w:rsid w:val="00307EA9"/>
    <w:rsid w:val="00313F2C"/>
    <w:rsid w:val="003141A7"/>
    <w:rsid w:val="003156E1"/>
    <w:rsid w:val="00317E61"/>
    <w:rsid w:val="003214E8"/>
    <w:rsid w:val="00321CB7"/>
    <w:rsid w:val="00321E62"/>
    <w:rsid w:val="0032537E"/>
    <w:rsid w:val="00326186"/>
    <w:rsid w:val="003263B4"/>
    <w:rsid w:val="00326FA3"/>
    <w:rsid w:val="00327FD1"/>
    <w:rsid w:val="00332834"/>
    <w:rsid w:val="003364AB"/>
    <w:rsid w:val="0033665E"/>
    <w:rsid w:val="00337CE1"/>
    <w:rsid w:val="00337E18"/>
    <w:rsid w:val="00343471"/>
    <w:rsid w:val="00344EB4"/>
    <w:rsid w:val="00346CE3"/>
    <w:rsid w:val="00360787"/>
    <w:rsid w:val="00363D99"/>
    <w:rsid w:val="0037441E"/>
    <w:rsid w:val="00377083"/>
    <w:rsid w:val="00382F06"/>
    <w:rsid w:val="003833E9"/>
    <w:rsid w:val="00385571"/>
    <w:rsid w:val="00391335"/>
    <w:rsid w:val="00396B9C"/>
    <w:rsid w:val="003A1CB6"/>
    <w:rsid w:val="003A35A8"/>
    <w:rsid w:val="003A3FA1"/>
    <w:rsid w:val="003B0200"/>
    <w:rsid w:val="003B1616"/>
    <w:rsid w:val="003B1C0D"/>
    <w:rsid w:val="003B3F36"/>
    <w:rsid w:val="003B516A"/>
    <w:rsid w:val="003B54DB"/>
    <w:rsid w:val="003B7501"/>
    <w:rsid w:val="003C14CD"/>
    <w:rsid w:val="003C54B9"/>
    <w:rsid w:val="003D208E"/>
    <w:rsid w:val="003D513D"/>
    <w:rsid w:val="003D788C"/>
    <w:rsid w:val="003E07E8"/>
    <w:rsid w:val="003E0E60"/>
    <w:rsid w:val="003E161D"/>
    <w:rsid w:val="003E17D3"/>
    <w:rsid w:val="003E24F9"/>
    <w:rsid w:val="003E26E3"/>
    <w:rsid w:val="003E5E47"/>
    <w:rsid w:val="003F00E6"/>
    <w:rsid w:val="003F7DD5"/>
    <w:rsid w:val="00402EEA"/>
    <w:rsid w:val="004036C2"/>
    <w:rsid w:val="00403BD2"/>
    <w:rsid w:val="0040494B"/>
    <w:rsid w:val="0040739B"/>
    <w:rsid w:val="00412CFD"/>
    <w:rsid w:val="00412D43"/>
    <w:rsid w:val="004141BC"/>
    <w:rsid w:val="0041467A"/>
    <w:rsid w:val="00421B10"/>
    <w:rsid w:val="00422964"/>
    <w:rsid w:val="00422AA5"/>
    <w:rsid w:val="00426715"/>
    <w:rsid w:val="004305A6"/>
    <w:rsid w:val="00430763"/>
    <w:rsid w:val="004335B4"/>
    <w:rsid w:val="00436931"/>
    <w:rsid w:val="00436B64"/>
    <w:rsid w:val="0043794A"/>
    <w:rsid w:val="00440EE9"/>
    <w:rsid w:val="00443676"/>
    <w:rsid w:val="0044430B"/>
    <w:rsid w:val="00445F46"/>
    <w:rsid w:val="00447338"/>
    <w:rsid w:val="00447FE6"/>
    <w:rsid w:val="0045100F"/>
    <w:rsid w:val="004516E8"/>
    <w:rsid w:val="00452F68"/>
    <w:rsid w:val="00453321"/>
    <w:rsid w:val="004535ED"/>
    <w:rsid w:val="004546E7"/>
    <w:rsid w:val="00455CE6"/>
    <w:rsid w:val="00464A09"/>
    <w:rsid w:val="00464AEA"/>
    <w:rsid w:val="0046599F"/>
    <w:rsid w:val="00467B6A"/>
    <w:rsid w:val="00467BCC"/>
    <w:rsid w:val="00472EFA"/>
    <w:rsid w:val="00474570"/>
    <w:rsid w:val="00477856"/>
    <w:rsid w:val="00480639"/>
    <w:rsid w:val="00481B60"/>
    <w:rsid w:val="00481C9F"/>
    <w:rsid w:val="00483B5A"/>
    <w:rsid w:val="00493699"/>
    <w:rsid w:val="00495A73"/>
    <w:rsid w:val="004A1852"/>
    <w:rsid w:val="004A190E"/>
    <w:rsid w:val="004A3D0A"/>
    <w:rsid w:val="004A3EF5"/>
    <w:rsid w:val="004A4307"/>
    <w:rsid w:val="004A6754"/>
    <w:rsid w:val="004B046B"/>
    <w:rsid w:val="004C04C1"/>
    <w:rsid w:val="004C3080"/>
    <w:rsid w:val="004C721D"/>
    <w:rsid w:val="004D0EBF"/>
    <w:rsid w:val="004D386A"/>
    <w:rsid w:val="004D56D8"/>
    <w:rsid w:val="004D5E0F"/>
    <w:rsid w:val="004D70ED"/>
    <w:rsid w:val="004E016D"/>
    <w:rsid w:val="004E132B"/>
    <w:rsid w:val="004E5AC4"/>
    <w:rsid w:val="004E7459"/>
    <w:rsid w:val="004E7660"/>
    <w:rsid w:val="004F004B"/>
    <w:rsid w:val="004F3687"/>
    <w:rsid w:val="0050198F"/>
    <w:rsid w:val="00503773"/>
    <w:rsid w:val="0050710C"/>
    <w:rsid w:val="00511EB8"/>
    <w:rsid w:val="00512CAF"/>
    <w:rsid w:val="00513B9F"/>
    <w:rsid w:val="00515630"/>
    <w:rsid w:val="005157B9"/>
    <w:rsid w:val="005223D4"/>
    <w:rsid w:val="00522BF8"/>
    <w:rsid w:val="00525965"/>
    <w:rsid w:val="005303BF"/>
    <w:rsid w:val="00532374"/>
    <w:rsid w:val="005334BE"/>
    <w:rsid w:val="00533766"/>
    <w:rsid w:val="00537426"/>
    <w:rsid w:val="005378AD"/>
    <w:rsid w:val="00543D0A"/>
    <w:rsid w:val="005440A3"/>
    <w:rsid w:val="00545982"/>
    <w:rsid w:val="00545EF4"/>
    <w:rsid w:val="0055094C"/>
    <w:rsid w:val="0055501D"/>
    <w:rsid w:val="0055543B"/>
    <w:rsid w:val="005565D6"/>
    <w:rsid w:val="0056114D"/>
    <w:rsid w:val="0056256C"/>
    <w:rsid w:val="005630AE"/>
    <w:rsid w:val="00563455"/>
    <w:rsid w:val="0056424E"/>
    <w:rsid w:val="00566B74"/>
    <w:rsid w:val="00566C62"/>
    <w:rsid w:val="00567CE6"/>
    <w:rsid w:val="00567F4D"/>
    <w:rsid w:val="005739C3"/>
    <w:rsid w:val="00576CE9"/>
    <w:rsid w:val="00577083"/>
    <w:rsid w:val="005802A6"/>
    <w:rsid w:val="00580937"/>
    <w:rsid w:val="00582894"/>
    <w:rsid w:val="00584902"/>
    <w:rsid w:val="00586025"/>
    <w:rsid w:val="00586FFE"/>
    <w:rsid w:val="00591103"/>
    <w:rsid w:val="00594D6A"/>
    <w:rsid w:val="00594D6B"/>
    <w:rsid w:val="00594FFE"/>
    <w:rsid w:val="005969C9"/>
    <w:rsid w:val="00596EB8"/>
    <w:rsid w:val="00597F6E"/>
    <w:rsid w:val="005A12CE"/>
    <w:rsid w:val="005A19CC"/>
    <w:rsid w:val="005A3081"/>
    <w:rsid w:val="005A571D"/>
    <w:rsid w:val="005A579F"/>
    <w:rsid w:val="005A5908"/>
    <w:rsid w:val="005A5B8F"/>
    <w:rsid w:val="005B047A"/>
    <w:rsid w:val="005C3750"/>
    <w:rsid w:val="005C4987"/>
    <w:rsid w:val="005C5CFE"/>
    <w:rsid w:val="005C6C85"/>
    <w:rsid w:val="005C70E0"/>
    <w:rsid w:val="005D6840"/>
    <w:rsid w:val="005D75EA"/>
    <w:rsid w:val="005D75F4"/>
    <w:rsid w:val="005E1E11"/>
    <w:rsid w:val="005E2FAB"/>
    <w:rsid w:val="005E6A65"/>
    <w:rsid w:val="005E6B9F"/>
    <w:rsid w:val="005F0579"/>
    <w:rsid w:val="005F26AF"/>
    <w:rsid w:val="005F28BD"/>
    <w:rsid w:val="005F2DEC"/>
    <w:rsid w:val="005F330F"/>
    <w:rsid w:val="005F444C"/>
    <w:rsid w:val="00600482"/>
    <w:rsid w:val="00600E66"/>
    <w:rsid w:val="00601F8E"/>
    <w:rsid w:val="00605181"/>
    <w:rsid w:val="0060548E"/>
    <w:rsid w:val="00611B55"/>
    <w:rsid w:val="006125CA"/>
    <w:rsid w:val="0061367C"/>
    <w:rsid w:val="00614D9E"/>
    <w:rsid w:val="00615F9C"/>
    <w:rsid w:val="00620B70"/>
    <w:rsid w:val="00623FE7"/>
    <w:rsid w:val="00624071"/>
    <w:rsid w:val="00624683"/>
    <w:rsid w:val="00632F07"/>
    <w:rsid w:val="0064016D"/>
    <w:rsid w:val="0064084C"/>
    <w:rsid w:val="006408BA"/>
    <w:rsid w:val="00646C83"/>
    <w:rsid w:val="00650DD5"/>
    <w:rsid w:val="00651642"/>
    <w:rsid w:val="00652FE0"/>
    <w:rsid w:val="0066011E"/>
    <w:rsid w:val="00661BC2"/>
    <w:rsid w:val="006669F7"/>
    <w:rsid w:val="00666A83"/>
    <w:rsid w:val="00670E32"/>
    <w:rsid w:val="006731A2"/>
    <w:rsid w:val="00674AE3"/>
    <w:rsid w:val="0067742D"/>
    <w:rsid w:val="00677ED4"/>
    <w:rsid w:val="0068203A"/>
    <w:rsid w:val="00684D9F"/>
    <w:rsid w:val="00686742"/>
    <w:rsid w:val="006873E0"/>
    <w:rsid w:val="0069747C"/>
    <w:rsid w:val="00697DAF"/>
    <w:rsid w:val="006A6B3D"/>
    <w:rsid w:val="006B2DB6"/>
    <w:rsid w:val="006B31E0"/>
    <w:rsid w:val="006B57A2"/>
    <w:rsid w:val="006C052F"/>
    <w:rsid w:val="006C166B"/>
    <w:rsid w:val="006C183F"/>
    <w:rsid w:val="006C3013"/>
    <w:rsid w:val="006C37C6"/>
    <w:rsid w:val="006C3DB4"/>
    <w:rsid w:val="006C66E0"/>
    <w:rsid w:val="006D05E5"/>
    <w:rsid w:val="006D07DF"/>
    <w:rsid w:val="006D1EC5"/>
    <w:rsid w:val="006D2CDD"/>
    <w:rsid w:val="006D2D3A"/>
    <w:rsid w:val="006D3EB5"/>
    <w:rsid w:val="006D5099"/>
    <w:rsid w:val="006D532B"/>
    <w:rsid w:val="006D61B6"/>
    <w:rsid w:val="006E398B"/>
    <w:rsid w:val="006E5D04"/>
    <w:rsid w:val="006E62FF"/>
    <w:rsid w:val="006E652F"/>
    <w:rsid w:val="006E69A6"/>
    <w:rsid w:val="006F32C8"/>
    <w:rsid w:val="006F3A09"/>
    <w:rsid w:val="006F406F"/>
    <w:rsid w:val="006F40A7"/>
    <w:rsid w:val="006F4368"/>
    <w:rsid w:val="006F44D8"/>
    <w:rsid w:val="006F53DC"/>
    <w:rsid w:val="006F550F"/>
    <w:rsid w:val="006F65FD"/>
    <w:rsid w:val="00700137"/>
    <w:rsid w:val="007004E5"/>
    <w:rsid w:val="00700BD8"/>
    <w:rsid w:val="0070153C"/>
    <w:rsid w:val="007052B1"/>
    <w:rsid w:val="0070742F"/>
    <w:rsid w:val="00710450"/>
    <w:rsid w:val="00710A1E"/>
    <w:rsid w:val="007112D3"/>
    <w:rsid w:val="007129E0"/>
    <w:rsid w:val="00714C14"/>
    <w:rsid w:val="0071772E"/>
    <w:rsid w:val="007203B6"/>
    <w:rsid w:val="00721569"/>
    <w:rsid w:val="00725F0D"/>
    <w:rsid w:val="00726615"/>
    <w:rsid w:val="00727954"/>
    <w:rsid w:val="00727ADE"/>
    <w:rsid w:val="00731321"/>
    <w:rsid w:val="007359DF"/>
    <w:rsid w:val="0074198A"/>
    <w:rsid w:val="00742787"/>
    <w:rsid w:val="00744CB0"/>
    <w:rsid w:val="00745505"/>
    <w:rsid w:val="0074714F"/>
    <w:rsid w:val="0075057C"/>
    <w:rsid w:val="007520E9"/>
    <w:rsid w:val="00755BE4"/>
    <w:rsid w:val="007562DE"/>
    <w:rsid w:val="00757A17"/>
    <w:rsid w:val="00757C65"/>
    <w:rsid w:val="00760CB8"/>
    <w:rsid w:val="0076121E"/>
    <w:rsid w:val="00761578"/>
    <w:rsid w:val="00762142"/>
    <w:rsid w:val="0076478A"/>
    <w:rsid w:val="0076633B"/>
    <w:rsid w:val="0076684D"/>
    <w:rsid w:val="00766BEB"/>
    <w:rsid w:val="00767104"/>
    <w:rsid w:val="007759DF"/>
    <w:rsid w:val="0078299C"/>
    <w:rsid w:val="00782EDF"/>
    <w:rsid w:val="007841D2"/>
    <w:rsid w:val="00785CAD"/>
    <w:rsid w:val="00786A99"/>
    <w:rsid w:val="00786B32"/>
    <w:rsid w:val="00787499"/>
    <w:rsid w:val="00790959"/>
    <w:rsid w:val="00795224"/>
    <w:rsid w:val="007953B8"/>
    <w:rsid w:val="00795D5C"/>
    <w:rsid w:val="0079740E"/>
    <w:rsid w:val="007A0AC8"/>
    <w:rsid w:val="007A184E"/>
    <w:rsid w:val="007A2532"/>
    <w:rsid w:val="007A2EB4"/>
    <w:rsid w:val="007A31C1"/>
    <w:rsid w:val="007A5FAC"/>
    <w:rsid w:val="007A6D76"/>
    <w:rsid w:val="007A7FD7"/>
    <w:rsid w:val="007B0B94"/>
    <w:rsid w:val="007B117A"/>
    <w:rsid w:val="007B1861"/>
    <w:rsid w:val="007B321A"/>
    <w:rsid w:val="007B7991"/>
    <w:rsid w:val="007C13B1"/>
    <w:rsid w:val="007C19A2"/>
    <w:rsid w:val="007C2F7C"/>
    <w:rsid w:val="007C34BC"/>
    <w:rsid w:val="007C3B91"/>
    <w:rsid w:val="007C5A28"/>
    <w:rsid w:val="007C5B47"/>
    <w:rsid w:val="007C647A"/>
    <w:rsid w:val="007C6D3C"/>
    <w:rsid w:val="007D0959"/>
    <w:rsid w:val="007D292D"/>
    <w:rsid w:val="007D2B3B"/>
    <w:rsid w:val="007D2BF9"/>
    <w:rsid w:val="007D31FB"/>
    <w:rsid w:val="007D4E78"/>
    <w:rsid w:val="007D601D"/>
    <w:rsid w:val="007D6CF2"/>
    <w:rsid w:val="007E08A2"/>
    <w:rsid w:val="007E3406"/>
    <w:rsid w:val="007E3734"/>
    <w:rsid w:val="007E37CD"/>
    <w:rsid w:val="007E3B70"/>
    <w:rsid w:val="007F0C48"/>
    <w:rsid w:val="007F0FC2"/>
    <w:rsid w:val="007F1291"/>
    <w:rsid w:val="007F1FA4"/>
    <w:rsid w:val="007F2D45"/>
    <w:rsid w:val="007F4C16"/>
    <w:rsid w:val="007F59E3"/>
    <w:rsid w:val="007F5BAB"/>
    <w:rsid w:val="007F6E72"/>
    <w:rsid w:val="007F79DC"/>
    <w:rsid w:val="00800532"/>
    <w:rsid w:val="00800DD6"/>
    <w:rsid w:val="00802251"/>
    <w:rsid w:val="0080298C"/>
    <w:rsid w:val="00803AC8"/>
    <w:rsid w:val="008071F5"/>
    <w:rsid w:val="00811407"/>
    <w:rsid w:val="0081278D"/>
    <w:rsid w:val="00812B04"/>
    <w:rsid w:val="00812B36"/>
    <w:rsid w:val="00814486"/>
    <w:rsid w:val="00815A64"/>
    <w:rsid w:val="00816645"/>
    <w:rsid w:val="008176D9"/>
    <w:rsid w:val="0082010F"/>
    <w:rsid w:val="008215CF"/>
    <w:rsid w:val="008228BE"/>
    <w:rsid w:val="00823D5D"/>
    <w:rsid w:val="00825A29"/>
    <w:rsid w:val="008261E7"/>
    <w:rsid w:val="00833A7C"/>
    <w:rsid w:val="0083728D"/>
    <w:rsid w:val="00840C1C"/>
    <w:rsid w:val="0084116D"/>
    <w:rsid w:val="00842FC4"/>
    <w:rsid w:val="0084306F"/>
    <w:rsid w:val="0084343A"/>
    <w:rsid w:val="00843BCD"/>
    <w:rsid w:val="00843F92"/>
    <w:rsid w:val="00844DF7"/>
    <w:rsid w:val="00846A2A"/>
    <w:rsid w:val="008507BC"/>
    <w:rsid w:val="00854AE6"/>
    <w:rsid w:val="00855E36"/>
    <w:rsid w:val="008577D6"/>
    <w:rsid w:val="00860E78"/>
    <w:rsid w:val="00862107"/>
    <w:rsid w:val="0086227D"/>
    <w:rsid w:val="00862315"/>
    <w:rsid w:val="008650DD"/>
    <w:rsid w:val="00865F45"/>
    <w:rsid w:val="0086797B"/>
    <w:rsid w:val="00875632"/>
    <w:rsid w:val="0087640C"/>
    <w:rsid w:val="00877828"/>
    <w:rsid w:val="008819AC"/>
    <w:rsid w:val="00883D9B"/>
    <w:rsid w:val="0089296E"/>
    <w:rsid w:val="00892DDD"/>
    <w:rsid w:val="00893428"/>
    <w:rsid w:val="00893F0A"/>
    <w:rsid w:val="0089447D"/>
    <w:rsid w:val="008A0A2E"/>
    <w:rsid w:val="008A26F8"/>
    <w:rsid w:val="008A2E30"/>
    <w:rsid w:val="008A3F8B"/>
    <w:rsid w:val="008A4316"/>
    <w:rsid w:val="008A51F1"/>
    <w:rsid w:val="008A5500"/>
    <w:rsid w:val="008A580D"/>
    <w:rsid w:val="008B4147"/>
    <w:rsid w:val="008B7219"/>
    <w:rsid w:val="008B77CB"/>
    <w:rsid w:val="008C0334"/>
    <w:rsid w:val="008C035D"/>
    <w:rsid w:val="008C4CCF"/>
    <w:rsid w:val="008C6D35"/>
    <w:rsid w:val="008D0BF2"/>
    <w:rsid w:val="008D4246"/>
    <w:rsid w:val="008D6485"/>
    <w:rsid w:val="008E6A2B"/>
    <w:rsid w:val="008F237D"/>
    <w:rsid w:val="008F2578"/>
    <w:rsid w:val="008F337F"/>
    <w:rsid w:val="008F4DCA"/>
    <w:rsid w:val="00900110"/>
    <w:rsid w:val="009030D8"/>
    <w:rsid w:val="00907459"/>
    <w:rsid w:val="00913A81"/>
    <w:rsid w:val="009150DA"/>
    <w:rsid w:val="009158BE"/>
    <w:rsid w:val="009160EA"/>
    <w:rsid w:val="0091650B"/>
    <w:rsid w:val="009230F7"/>
    <w:rsid w:val="00923492"/>
    <w:rsid w:val="009252A3"/>
    <w:rsid w:val="00927EC0"/>
    <w:rsid w:val="0093557B"/>
    <w:rsid w:val="00944DD2"/>
    <w:rsid w:val="009457D7"/>
    <w:rsid w:val="00945D24"/>
    <w:rsid w:val="009469C1"/>
    <w:rsid w:val="00951D59"/>
    <w:rsid w:val="009528C3"/>
    <w:rsid w:val="00955B3A"/>
    <w:rsid w:val="00956735"/>
    <w:rsid w:val="0096074A"/>
    <w:rsid w:val="00961510"/>
    <w:rsid w:val="00961ECA"/>
    <w:rsid w:val="00962583"/>
    <w:rsid w:val="0096515B"/>
    <w:rsid w:val="009658C0"/>
    <w:rsid w:val="00972350"/>
    <w:rsid w:val="00975190"/>
    <w:rsid w:val="00976823"/>
    <w:rsid w:val="009806ED"/>
    <w:rsid w:val="009807A0"/>
    <w:rsid w:val="0098522B"/>
    <w:rsid w:val="0098592F"/>
    <w:rsid w:val="00990630"/>
    <w:rsid w:val="00991E15"/>
    <w:rsid w:val="00993A15"/>
    <w:rsid w:val="00996890"/>
    <w:rsid w:val="009A0EFC"/>
    <w:rsid w:val="009A14BE"/>
    <w:rsid w:val="009B5120"/>
    <w:rsid w:val="009B6B33"/>
    <w:rsid w:val="009C3B79"/>
    <w:rsid w:val="009C450F"/>
    <w:rsid w:val="009C47DB"/>
    <w:rsid w:val="009C590F"/>
    <w:rsid w:val="009D0E13"/>
    <w:rsid w:val="009D5E99"/>
    <w:rsid w:val="009E2D82"/>
    <w:rsid w:val="009E4105"/>
    <w:rsid w:val="009E4602"/>
    <w:rsid w:val="009E6E4D"/>
    <w:rsid w:val="009E7D4D"/>
    <w:rsid w:val="009F0B00"/>
    <w:rsid w:val="009F365C"/>
    <w:rsid w:val="009F7B8E"/>
    <w:rsid w:val="00A00A8E"/>
    <w:rsid w:val="00A0144F"/>
    <w:rsid w:val="00A04367"/>
    <w:rsid w:val="00A05826"/>
    <w:rsid w:val="00A23E26"/>
    <w:rsid w:val="00A25498"/>
    <w:rsid w:val="00A257F6"/>
    <w:rsid w:val="00A2666C"/>
    <w:rsid w:val="00A2775A"/>
    <w:rsid w:val="00A315FF"/>
    <w:rsid w:val="00A31CA1"/>
    <w:rsid w:val="00A33BB8"/>
    <w:rsid w:val="00A34681"/>
    <w:rsid w:val="00A34E60"/>
    <w:rsid w:val="00A3507A"/>
    <w:rsid w:val="00A4056C"/>
    <w:rsid w:val="00A50B3A"/>
    <w:rsid w:val="00A50DEF"/>
    <w:rsid w:val="00A51472"/>
    <w:rsid w:val="00A51534"/>
    <w:rsid w:val="00A53D0D"/>
    <w:rsid w:val="00A6189E"/>
    <w:rsid w:val="00A64172"/>
    <w:rsid w:val="00A710C4"/>
    <w:rsid w:val="00A72CD3"/>
    <w:rsid w:val="00A7344E"/>
    <w:rsid w:val="00A73CF2"/>
    <w:rsid w:val="00A7456D"/>
    <w:rsid w:val="00A74F13"/>
    <w:rsid w:val="00A7547F"/>
    <w:rsid w:val="00A75784"/>
    <w:rsid w:val="00A75DBA"/>
    <w:rsid w:val="00A76133"/>
    <w:rsid w:val="00A823B9"/>
    <w:rsid w:val="00A82BEF"/>
    <w:rsid w:val="00A87022"/>
    <w:rsid w:val="00A87066"/>
    <w:rsid w:val="00A93A0B"/>
    <w:rsid w:val="00A94758"/>
    <w:rsid w:val="00A95BB5"/>
    <w:rsid w:val="00A95CCD"/>
    <w:rsid w:val="00A96A31"/>
    <w:rsid w:val="00A96F95"/>
    <w:rsid w:val="00AA02F7"/>
    <w:rsid w:val="00AA3525"/>
    <w:rsid w:val="00AA4772"/>
    <w:rsid w:val="00AA4BC4"/>
    <w:rsid w:val="00AA51BF"/>
    <w:rsid w:val="00AA6F25"/>
    <w:rsid w:val="00AB13BD"/>
    <w:rsid w:val="00AB25EE"/>
    <w:rsid w:val="00AB2DA2"/>
    <w:rsid w:val="00AB3391"/>
    <w:rsid w:val="00AB4053"/>
    <w:rsid w:val="00AB6329"/>
    <w:rsid w:val="00AC1F6C"/>
    <w:rsid w:val="00AC1F75"/>
    <w:rsid w:val="00AC5648"/>
    <w:rsid w:val="00AC56C9"/>
    <w:rsid w:val="00AC7827"/>
    <w:rsid w:val="00AC7A92"/>
    <w:rsid w:val="00AD1617"/>
    <w:rsid w:val="00AD2CC9"/>
    <w:rsid w:val="00AE1B1F"/>
    <w:rsid w:val="00AE1B7C"/>
    <w:rsid w:val="00AE3528"/>
    <w:rsid w:val="00AE399F"/>
    <w:rsid w:val="00AE6BE7"/>
    <w:rsid w:val="00AE75E2"/>
    <w:rsid w:val="00AF183F"/>
    <w:rsid w:val="00AF1DE9"/>
    <w:rsid w:val="00AF436F"/>
    <w:rsid w:val="00AF51CC"/>
    <w:rsid w:val="00B00B05"/>
    <w:rsid w:val="00B010D4"/>
    <w:rsid w:val="00B0133C"/>
    <w:rsid w:val="00B03151"/>
    <w:rsid w:val="00B03EC7"/>
    <w:rsid w:val="00B05421"/>
    <w:rsid w:val="00B0589B"/>
    <w:rsid w:val="00B06F28"/>
    <w:rsid w:val="00B100F8"/>
    <w:rsid w:val="00B113D4"/>
    <w:rsid w:val="00B11B5D"/>
    <w:rsid w:val="00B13B68"/>
    <w:rsid w:val="00B162DC"/>
    <w:rsid w:val="00B17888"/>
    <w:rsid w:val="00B32A16"/>
    <w:rsid w:val="00B37012"/>
    <w:rsid w:val="00B44FE4"/>
    <w:rsid w:val="00B51E7A"/>
    <w:rsid w:val="00B5302A"/>
    <w:rsid w:val="00B5736F"/>
    <w:rsid w:val="00B60541"/>
    <w:rsid w:val="00B62FB3"/>
    <w:rsid w:val="00B66553"/>
    <w:rsid w:val="00B71A06"/>
    <w:rsid w:val="00B720DC"/>
    <w:rsid w:val="00B74C00"/>
    <w:rsid w:val="00B77564"/>
    <w:rsid w:val="00B81D00"/>
    <w:rsid w:val="00B83F5E"/>
    <w:rsid w:val="00B8443C"/>
    <w:rsid w:val="00B8552C"/>
    <w:rsid w:val="00B856A5"/>
    <w:rsid w:val="00B90EFD"/>
    <w:rsid w:val="00B921EF"/>
    <w:rsid w:val="00B925AB"/>
    <w:rsid w:val="00B94F5B"/>
    <w:rsid w:val="00B95A02"/>
    <w:rsid w:val="00B96CBD"/>
    <w:rsid w:val="00BA3E0F"/>
    <w:rsid w:val="00BA4EF8"/>
    <w:rsid w:val="00BA6664"/>
    <w:rsid w:val="00BA6F7D"/>
    <w:rsid w:val="00BB380F"/>
    <w:rsid w:val="00BB6FE1"/>
    <w:rsid w:val="00BC01D8"/>
    <w:rsid w:val="00BC1CE0"/>
    <w:rsid w:val="00BD3152"/>
    <w:rsid w:val="00BD4082"/>
    <w:rsid w:val="00BD4835"/>
    <w:rsid w:val="00BD4D29"/>
    <w:rsid w:val="00BD4DB8"/>
    <w:rsid w:val="00BD6B30"/>
    <w:rsid w:val="00BE20CC"/>
    <w:rsid w:val="00BE4799"/>
    <w:rsid w:val="00BE5F3A"/>
    <w:rsid w:val="00BF050E"/>
    <w:rsid w:val="00BF434B"/>
    <w:rsid w:val="00BF5D0E"/>
    <w:rsid w:val="00C00842"/>
    <w:rsid w:val="00C015BB"/>
    <w:rsid w:val="00C01DB0"/>
    <w:rsid w:val="00C02371"/>
    <w:rsid w:val="00C033B5"/>
    <w:rsid w:val="00C03863"/>
    <w:rsid w:val="00C062C3"/>
    <w:rsid w:val="00C07AA7"/>
    <w:rsid w:val="00C10744"/>
    <w:rsid w:val="00C12224"/>
    <w:rsid w:val="00C1262B"/>
    <w:rsid w:val="00C14C69"/>
    <w:rsid w:val="00C2331B"/>
    <w:rsid w:val="00C23DC5"/>
    <w:rsid w:val="00C24624"/>
    <w:rsid w:val="00C25F0C"/>
    <w:rsid w:val="00C33185"/>
    <w:rsid w:val="00C346DA"/>
    <w:rsid w:val="00C348A9"/>
    <w:rsid w:val="00C36FF1"/>
    <w:rsid w:val="00C404B5"/>
    <w:rsid w:val="00C41B57"/>
    <w:rsid w:val="00C42CAC"/>
    <w:rsid w:val="00C43531"/>
    <w:rsid w:val="00C444B1"/>
    <w:rsid w:val="00C4584B"/>
    <w:rsid w:val="00C458ED"/>
    <w:rsid w:val="00C463DF"/>
    <w:rsid w:val="00C60868"/>
    <w:rsid w:val="00C61E50"/>
    <w:rsid w:val="00C62E74"/>
    <w:rsid w:val="00C63EB7"/>
    <w:rsid w:val="00C66B9B"/>
    <w:rsid w:val="00C7272E"/>
    <w:rsid w:val="00C74C0A"/>
    <w:rsid w:val="00C74C72"/>
    <w:rsid w:val="00C8064B"/>
    <w:rsid w:val="00C80CA7"/>
    <w:rsid w:val="00C8255E"/>
    <w:rsid w:val="00C83350"/>
    <w:rsid w:val="00C8573B"/>
    <w:rsid w:val="00CA465B"/>
    <w:rsid w:val="00CA5C10"/>
    <w:rsid w:val="00CB0A79"/>
    <w:rsid w:val="00CB0EE9"/>
    <w:rsid w:val="00CB1DBA"/>
    <w:rsid w:val="00CB3F36"/>
    <w:rsid w:val="00CB4132"/>
    <w:rsid w:val="00CB5C6F"/>
    <w:rsid w:val="00CC0BAF"/>
    <w:rsid w:val="00CC136D"/>
    <w:rsid w:val="00CC62B8"/>
    <w:rsid w:val="00CC6C04"/>
    <w:rsid w:val="00CD2F83"/>
    <w:rsid w:val="00CD33BC"/>
    <w:rsid w:val="00CD3726"/>
    <w:rsid w:val="00CD3EA3"/>
    <w:rsid w:val="00CD479E"/>
    <w:rsid w:val="00CD726C"/>
    <w:rsid w:val="00CD765B"/>
    <w:rsid w:val="00CE226E"/>
    <w:rsid w:val="00CE2323"/>
    <w:rsid w:val="00CF15A9"/>
    <w:rsid w:val="00CF19D5"/>
    <w:rsid w:val="00CF35AA"/>
    <w:rsid w:val="00CF7FD2"/>
    <w:rsid w:val="00D003E6"/>
    <w:rsid w:val="00D0067C"/>
    <w:rsid w:val="00D073CD"/>
    <w:rsid w:val="00D101D1"/>
    <w:rsid w:val="00D129B7"/>
    <w:rsid w:val="00D13425"/>
    <w:rsid w:val="00D21550"/>
    <w:rsid w:val="00D23B03"/>
    <w:rsid w:val="00D251C1"/>
    <w:rsid w:val="00D26280"/>
    <w:rsid w:val="00D27A13"/>
    <w:rsid w:val="00D3628B"/>
    <w:rsid w:val="00D4264B"/>
    <w:rsid w:val="00D47934"/>
    <w:rsid w:val="00D47C79"/>
    <w:rsid w:val="00D54C0E"/>
    <w:rsid w:val="00D64E73"/>
    <w:rsid w:val="00D67278"/>
    <w:rsid w:val="00D677F2"/>
    <w:rsid w:val="00D717B3"/>
    <w:rsid w:val="00D730A8"/>
    <w:rsid w:val="00D80152"/>
    <w:rsid w:val="00D836DC"/>
    <w:rsid w:val="00D83F48"/>
    <w:rsid w:val="00D86C1B"/>
    <w:rsid w:val="00D9074B"/>
    <w:rsid w:val="00D907FA"/>
    <w:rsid w:val="00D92B78"/>
    <w:rsid w:val="00D971E7"/>
    <w:rsid w:val="00DA1330"/>
    <w:rsid w:val="00DA3B1D"/>
    <w:rsid w:val="00DA4B12"/>
    <w:rsid w:val="00DB1A42"/>
    <w:rsid w:val="00DB6043"/>
    <w:rsid w:val="00DB6217"/>
    <w:rsid w:val="00DB6BE1"/>
    <w:rsid w:val="00DC1578"/>
    <w:rsid w:val="00DC1DD5"/>
    <w:rsid w:val="00DC3805"/>
    <w:rsid w:val="00DC4430"/>
    <w:rsid w:val="00DC522B"/>
    <w:rsid w:val="00DC725B"/>
    <w:rsid w:val="00DC73DF"/>
    <w:rsid w:val="00DD5AE5"/>
    <w:rsid w:val="00DD5FEC"/>
    <w:rsid w:val="00DE2AF3"/>
    <w:rsid w:val="00DE449C"/>
    <w:rsid w:val="00DE4560"/>
    <w:rsid w:val="00DF0811"/>
    <w:rsid w:val="00DF35C2"/>
    <w:rsid w:val="00DF49B0"/>
    <w:rsid w:val="00DF5DCB"/>
    <w:rsid w:val="00E105AF"/>
    <w:rsid w:val="00E1330F"/>
    <w:rsid w:val="00E13C8E"/>
    <w:rsid w:val="00E1541C"/>
    <w:rsid w:val="00E17671"/>
    <w:rsid w:val="00E220E4"/>
    <w:rsid w:val="00E22B3F"/>
    <w:rsid w:val="00E233F8"/>
    <w:rsid w:val="00E26C66"/>
    <w:rsid w:val="00E26D7D"/>
    <w:rsid w:val="00E332BD"/>
    <w:rsid w:val="00E34065"/>
    <w:rsid w:val="00E37E1F"/>
    <w:rsid w:val="00E41BD1"/>
    <w:rsid w:val="00E47B69"/>
    <w:rsid w:val="00E47DB8"/>
    <w:rsid w:val="00E52A4F"/>
    <w:rsid w:val="00E53A37"/>
    <w:rsid w:val="00E54562"/>
    <w:rsid w:val="00E55653"/>
    <w:rsid w:val="00E57D00"/>
    <w:rsid w:val="00E60008"/>
    <w:rsid w:val="00E6524C"/>
    <w:rsid w:val="00E65A76"/>
    <w:rsid w:val="00E662BF"/>
    <w:rsid w:val="00E6630C"/>
    <w:rsid w:val="00E7209C"/>
    <w:rsid w:val="00E720FB"/>
    <w:rsid w:val="00E721A3"/>
    <w:rsid w:val="00E75AC0"/>
    <w:rsid w:val="00E83CF6"/>
    <w:rsid w:val="00E855EC"/>
    <w:rsid w:val="00EA0355"/>
    <w:rsid w:val="00EA03D8"/>
    <w:rsid w:val="00EA503D"/>
    <w:rsid w:val="00EA5CD9"/>
    <w:rsid w:val="00EA69A1"/>
    <w:rsid w:val="00EA7114"/>
    <w:rsid w:val="00EA73CD"/>
    <w:rsid w:val="00EA73DC"/>
    <w:rsid w:val="00EB1D13"/>
    <w:rsid w:val="00EB4AB6"/>
    <w:rsid w:val="00EB4FA6"/>
    <w:rsid w:val="00EB7060"/>
    <w:rsid w:val="00EB73F2"/>
    <w:rsid w:val="00EC0580"/>
    <w:rsid w:val="00EC1328"/>
    <w:rsid w:val="00EC39C2"/>
    <w:rsid w:val="00EC402E"/>
    <w:rsid w:val="00EC591D"/>
    <w:rsid w:val="00EC66E1"/>
    <w:rsid w:val="00ED225C"/>
    <w:rsid w:val="00ED2D7F"/>
    <w:rsid w:val="00ED4E63"/>
    <w:rsid w:val="00EE0EA0"/>
    <w:rsid w:val="00EE10C6"/>
    <w:rsid w:val="00EE6338"/>
    <w:rsid w:val="00EF410E"/>
    <w:rsid w:val="00EF55D9"/>
    <w:rsid w:val="00EF5E67"/>
    <w:rsid w:val="00EF6618"/>
    <w:rsid w:val="00F01212"/>
    <w:rsid w:val="00F049FF"/>
    <w:rsid w:val="00F056E3"/>
    <w:rsid w:val="00F079DF"/>
    <w:rsid w:val="00F124B6"/>
    <w:rsid w:val="00F126AB"/>
    <w:rsid w:val="00F13001"/>
    <w:rsid w:val="00F13869"/>
    <w:rsid w:val="00F14040"/>
    <w:rsid w:val="00F2608F"/>
    <w:rsid w:val="00F27536"/>
    <w:rsid w:val="00F32A47"/>
    <w:rsid w:val="00F32E3F"/>
    <w:rsid w:val="00F3503B"/>
    <w:rsid w:val="00F3584D"/>
    <w:rsid w:val="00F362C6"/>
    <w:rsid w:val="00F363E6"/>
    <w:rsid w:val="00F446CF"/>
    <w:rsid w:val="00F44E18"/>
    <w:rsid w:val="00F44E97"/>
    <w:rsid w:val="00F514F9"/>
    <w:rsid w:val="00F53518"/>
    <w:rsid w:val="00F53B8B"/>
    <w:rsid w:val="00F53E9A"/>
    <w:rsid w:val="00F54F34"/>
    <w:rsid w:val="00F5505C"/>
    <w:rsid w:val="00F57DBA"/>
    <w:rsid w:val="00F57F32"/>
    <w:rsid w:val="00F60190"/>
    <w:rsid w:val="00F603B5"/>
    <w:rsid w:val="00F609F2"/>
    <w:rsid w:val="00F611DE"/>
    <w:rsid w:val="00F678B9"/>
    <w:rsid w:val="00F70718"/>
    <w:rsid w:val="00F73F67"/>
    <w:rsid w:val="00F743A7"/>
    <w:rsid w:val="00F76254"/>
    <w:rsid w:val="00F76A32"/>
    <w:rsid w:val="00F772B5"/>
    <w:rsid w:val="00F7742D"/>
    <w:rsid w:val="00F83808"/>
    <w:rsid w:val="00F84FEC"/>
    <w:rsid w:val="00F91F23"/>
    <w:rsid w:val="00FA21B3"/>
    <w:rsid w:val="00FA3ABF"/>
    <w:rsid w:val="00FA41B4"/>
    <w:rsid w:val="00FA5857"/>
    <w:rsid w:val="00FA6484"/>
    <w:rsid w:val="00FA793E"/>
    <w:rsid w:val="00FB008C"/>
    <w:rsid w:val="00FB06F0"/>
    <w:rsid w:val="00FB3FC2"/>
    <w:rsid w:val="00FB5717"/>
    <w:rsid w:val="00FB5F78"/>
    <w:rsid w:val="00FB728E"/>
    <w:rsid w:val="00FC15E2"/>
    <w:rsid w:val="00FC1D57"/>
    <w:rsid w:val="00FC379E"/>
    <w:rsid w:val="00FC6EC9"/>
    <w:rsid w:val="00FC76A0"/>
    <w:rsid w:val="00FD0B47"/>
    <w:rsid w:val="00FD22FC"/>
    <w:rsid w:val="00FD2565"/>
    <w:rsid w:val="00FD26B5"/>
    <w:rsid w:val="00FD335E"/>
    <w:rsid w:val="00FE02BC"/>
    <w:rsid w:val="00FE0410"/>
    <w:rsid w:val="00FE0F4D"/>
    <w:rsid w:val="00FE1026"/>
    <w:rsid w:val="00FE1A12"/>
    <w:rsid w:val="00FE379A"/>
    <w:rsid w:val="00FE3B88"/>
    <w:rsid w:val="00FE6503"/>
    <w:rsid w:val="00FE6673"/>
    <w:rsid w:val="00FF0C12"/>
    <w:rsid w:val="00FF34D4"/>
    <w:rsid w:val="00FF37A2"/>
    <w:rsid w:val="00FF728B"/>
    <w:rsid w:val="00FF74AF"/>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EB1AA27"/>
  <w15:docId w15:val="{B90B72E6-54D9-4DCA-ADA8-57F1E942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B4FA6"/>
    <w:pPr>
      <w:spacing w:line="280" w:lineRule="atLeast"/>
    </w:pPr>
    <w:rPr>
      <w:rFonts w:ascii="Arial" w:hAnsi="Arial" w:cs="Arial"/>
      <w:lang w:eastAsia="zh-TW"/>
    </w:rPr>
  </w:style>
  <w:style w:type="paragraph" w:styleId="berschrift1">
    <w:name w:val="heading 1"/>
    <w:basedOn w:val="Standard"/>
    <w:next w:val="Standard"/>
    <w:qFormat/>
    <w:rsid w:val="005A571D"/>
    <w:pPr>
      <w:keepNext/>
      <w:numPr>
        <w:numId w:val="3"/>
      </w:numPr>
      <w:outlineLvl w:val="0"/>
    </w:pPr>
    <w:rPr>
      <w:b/>
      <w:bCs/>
      <w:kern w:val="32"/>
      <w:sz w:val="26"/>
    </w:rPr>
  </w:style>
  <w:style w:type="paragraph" w:styleId="berschrift2">
    <w:name w:val="heading 2"/>
    <w:basedOn w:val="Standard"/>
    <w:next w:val="Standard"/>
    <w:qFormat/>
    <w:rsid w:val="00FB3FC2"/>
    <w:pPr>
      <w:keepNext/>
      <w:outlineLvl w:val="1"/>
    </w:pPr>
    <w:rPr>
      <w:b/>
      <w:bCs/>
    </w:rPr>
  </w:style>
  <w:style w:type="paragraph" w:styleId="berschrift3">
    <w:name w:val="heading 3"/>
    <w:basedOn w:val="Standard"/>
    <w:next w:val="Standard"/>
    <w:qFormat/>
    <w:rsid w:val="00FB3FC2"/>
    <w:pPr>
      <w:keepNext/>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40CC4"/>
    <w:pPr>
      <w:tabs>
        <w:tab w:val="center" w:pos="4536"/>
        <w:tab w:val="right" w:pos="9072"/>
      </w:tabs>
    </w:pPr>
  </w:style>
  <w:style w:type="paragraph" w:styleId="Fuzeile">
    <w:name w:val="footer"/>
    <w:basedOn w:val="Standard"/>
    <w:link w:val="FuzeileZchn"/>
    <w:rsid w:val="003D208E"/>
    <w:pPr>
      <w:tabs>
        <w:tab w:val="center" w:pos="4536"/>
        <w:tab w:val="right" w:pos="9072"/>
      </w:tabs>
      <w:spacing w:line="180" w:lineRule="exact"/>
    </w:pPr>
    <w:rPr>
      <w:sz w:val="15"/>
      <w:szCs w:val="15"/>
    </w:rPr>
  </w:style>
  <w:style w:type="table" w:styleId="Tabellenraster">
    <w:name w:val="Table Grid"/>
    <w:basedOn w:val="NormaleTabelle"/>
    <w:rsid w:val="00CE2323"/>
    <w:pPr>
      <w:spacing w:line="280" w:lineRule="atLeast"/>
    </w:pPr>
    <w:tblPr>
      <w:tblCellMar>
        <w:left w:w="0" w:type="dxa"/>
        <w:right w:w="0" w:type="dxa"/>
      </w:tblCellMar>
    </w:tblPr>
  </w:style>
  <w:style w:type="paragraph" w:customStyle="1" w:styleId="Universittseinheit">
    <w:name w:val="Universitätseinheit"/>
    <w:basedOn w:val="Standard"/>
    <w:rsid w:val="0084116D"/>
    <w:pPr>
      <w:spacing w:line="240" w:lineRule="exact"/>
    </w:pPr>
    <w:rPr>
      <w:b/>
      <w:bCs/>
    </w:rPr>
  </w:style>
  <w:style w:type="paragraph" w:customStyle="1" w:styleId="Absender">
    <w:name w:val="Absender"/>
    <w:basedOn w:val="Standard"/>
    <w:rsid w:val="0084116D"/>
    <w:pPr>
      <w:spacing w:line="180" w:lineRule="exact"/>
    </w:pPr>
    <w:rPr>
      <w:sz w:val="15"/>
      <w:szCs w:val="15"/>
    </w:rPr>
  </w:style>
  <w:style w:type="paragraph" w:customStyle="1" w:styleId="Betreff">
    <w:name w:val="Betreff"/>
    <w:basedOn w:val="Standard"/>
    <w:rsid w:val="003D208E"/>
    <w:rPr>
      <w:b/>
      <w:bCs/>
    </w:rPr>
  </w:style>
  <w:style w:type="paragraph" w:customStyle="1" w:styleId="Adresse">
    <w:name w:val="Adresse"/>
    <w:basedOn w:val="Standard"/>
    <w:rsid w:val="00F3503B"/>
    <w:pPr>
      <w:ind w:right="1985"/>
    </w:pPr>
  </w:style>
  <w:style w:type="paragraph" w:customStyle="1" w:styleId="Untereinheit">
    <w:name w:val="Untereinheit"/>
    <w:basedOn w:val="Universittseinheit"/>
    <w:rsid w:val="002A5F29"/>
    <w:rPr>
      <w:b w:val="0"/>
      <w:bCs w:val="0"/>
    </w:rPr>
  </w:style>
  <w:style w:type="paragraph" w:styleId="Listenabsatz">
    <w:name w:val="List Paragraph"/>
    <w:basedOn w:val="Standard"/>
    <w:uiPriority w:val="34"/>
    <w:qFormat/>
    <w:rsid w:val="00E65A76"/>
    <w:pPr>
      <w:ind w:left="720"/>
      <w:contextualSpacing/>
    </w:pPr>
  </w:style>
  <w:style w:type="character" w:styleId="Hyperlink">
    <w:name w:val="Hyperlink"/>
    <w:basedOn w:val="Absatz-Standardschriftart"/>
    <w:uiPriority w:val="99"/>
    <w:unhideWhenUsed/>
    <w:rsid w:val="00BE5F3A"/>
    <w:rPr>
      <w:color w:val="0000FF" w:themeColor="hyperlink"/>
      <w:u w:val="single"/>
    </w:rPr>
  </w:style>
  <w:style w:type="paragraph" w:styleId="Sprechblasentext">
    <w:name w:val="Balloon Text"/>
    <w:basedOn w:val="Standard"/>
    <w:link w:val="SprechblasentextZchn"/>
    <w:rsid w:val="00D23B0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D23B03"/>
    <w:rPr>
      <w:rFonts w:ascii="Tahoma" w:hAnsi="Tahoma" w:cs="Tahoma"/>
      <w:sz w:val="16"/>
      <w:szCs w:val="16"/>
      <w:lang w:eastAsia="zh-TW"/>
    </w:rPr>
  </w:style>
  <w:style w:type="character" w:styleId="Kommentarzeichen">
    <w:name w:val="annotation reference"/>
    <w:basedOn w:val="Absatz-Standardschriftart"/>
    <w:rsid w:val="00577083"/>
    <w:rPr>
      <w:sz w:val="16"/>
      <w:szCs w:val="16"/>
    </w:rPr>
  </w:style>
  <w:style w:type="paragraph" w:styleId="Kommentartext">
    <w:name w:val="annotation text"/>
    <w:basedOn w:val="Standard"/>
    <w:link w:val="KommentartextZchn"/>
    <w:rsid w:val="00577083"/>
    <w:pPr>
      <w:spacing w:line="240" w:lineRule="auto"/>
    </w:pPr>
  </w:style>
  <w:style w:type="character" w:customStyle="1" w:styleId="KommentartextZchn">
    <w:name w:val="Kommentartext Zchn"/>
    <w:basedOn w:val="Absatz-Standardschriftart"/>
    <w:link w:val="Kommentartext"/>
    <w:rsid w:val="00577083"/>
    <w:rPr>
      <w:rFonts w:ascii="Arial" w:hAnsi="Arial" w:cs="Arial"/>
      <w:lang w:eastAsia="zh-TW"/>
    </w:rPr>
  </w:style>
  <w:style w:type="paragraph" w:styleId="Kommentarthema">
    <w:name w:val="annotation subject"/>
    <w:basedOn w:val="Kommentartext"/>
    <w:next w:val="Kommentartext"/>
    <w:link w:val="KommentarthemaZchn"/>
    <w:rsid w:val="00577083"/>
    <w:rPr>
      <w:b/>
      <w:bCs/>
    </w:rPr>
  </w:style>
  <w:style w:type="character" w:customStyle="1" w:styleId="KommentarthemaZchn">
    <w:name w:val="Kommentarthema Zchn"/>
    <w:basedOn w:val="KommentartextZchn"/>
    <w:link w:val="Kommentarthema"/>
    <w:rsid w:val="00577083"/>
    <w:rPr>
      <w:rFonts w:ascii="Arial" w:hAnsi="Arial" w:cs="Arial"/>
      <w:b/>
      <w:bCs/>
      <w:lang w:eastAsia="zh-TW"/>
    </w:rPr>
  </w:style>
  <w:style w:type="paragraph" w:customStyle="1" w:styleId="KBOB-Logo-Kopfzeile-Bild">
    <w:name w:val="KBOB-Logo-Kopfzeile-Bild"/>
    <w:basedOn w:val="Standard"/>
    <w:semiHidden/>
    <w:qFormat/>
    <w:rsid w:val="00757A17"/>
    <w:pPr>
      <w:spacing w:after="120" w:line="240" w:lineRule="auto"/>
      <w:ind w:left="5262"/>
    </w:pPr>
    <w:rPr>
      <w:rFonts w:ascii="Arial Narrow" w:eastAsia="Times New Roman" w:hAnsi="Arial Narrow" w:cs="Times New Roman"/>
      <w:noProof/>
      <w:sz w:val="15"/>
      <w:szCs w:val="16"/>
      <w:lang w:eastAsia="de-DE"/>
    </w:rPr>
  </w:style>
  <w:style w:type="character" w:styleId="Seitenzahl">
    <w:name w:val="page number"/>
    <w:basedOn w:val="Absatz-Standardschriftart"/>
    <w:rsid w:val="00757A17"/>
  </w:style>
  <w:style w:type="paragraph" w:customStyle="1" w:styleId="Fusszeilenabschluss">
    <w:name w:val="Fusszeilenabschluss"/>
    <w:basedOn w:val="KBOB-Logo-Kopfzeile-Bild"/>
    <w:semiHidden/>
    <w:qFormat/>
    <w:rsid w:val="00757A17"/>
    <w:pPr>
      <w:spacing w:after="0"/>
      <w:ind w:left="0"/>
    </w:pPr>
    <w:rPr>
      <w:rFonts w:ascii="Arial" w:hAnsi="Arial"/>
      <w:sz w:val="2"/>
      <w:lang w:eastAsia="de-CH"/>
    </w:rPr>
  </w:style>
  <w:style w:type="character" w:customStyle="1" w:styleId="KopfzeileZchn">
    <w:name w:val="Kopfzeile Zchn"/>
    <w:basedOn w:val="Absatz-Standardschriftart"/>
    <w:link w:val="Kopfzeile"/>
    <w:rsid w:val="00757A17"/>
    <w:rPr>
      <w:rFonts w:ascii="Arial" w:hAnsi="Arial" w:cs="Arial"/>
      <w:lang w:eastAsia="zh-TW"/>
    </w:rPr>
  </w:style>
  <w:style w:type="character" w:customStyle="1" w:styleId="FuzeileZchn">
    <w:name w:val="Fußzeile Zchn"/>
    <w:basedOn w:val="Absatz-Standardschriftart"/>
    <w:link w:val="Fuzeile"/>
    <w:rsid w:val="00757A17"/>
    <w:rPr>
      <w:rFonts w:ascii="Arial" w:hAnsi="Arial" w:cs="Arial"/>
      <w:sz w:val="15"/>
      <w:szCs w:val="15"/>
      <w:lang w:eastAsia="zh-TW"/>
    </w:rPr>
  </w:style>
  <w:style w:type="character" w:styleId="Fett">
    <w:name w:val="Strong"/>
    <w:uiPriority w:val="22"/>
    <w:qFormat/>
    <w:rsid w:val="00757A17"/>
    <w:rPr>
      <w:b/>
    </w:rPr>
  </w:style>
  <w:style w:type="character" w:customStyle="1" w:styleId="Formularfeld">
    <w:name w:val="Formularfeld"/>
    <w:basedOn w:val="Absatz-Standardschriftart"/>
    <w:uiPriority w:val="1"/>
    <w:qFormat/>
    <w:rsid w:val="002E1E09"/>
    <w:rPr>
      <w:u w:val="dotted" w:color="C00000"/>
    </w:rPr>
  </w:style>
  <w:style w:type="paragraph" w:styleId="berarbeitung">
    <w:name w:val="Revision"/>
    <w:hidden/>
    <w:uiPriority w:val="99"/>
    <w:semiHidden/>
    <w:rsid w:val="0044430B"/>
    <w:rPr>
      <w:rFonts w:ascii="Arial" w:hAnsi="Arial" w:cs="Arial"/>
      <w:lang w:eastAsia="zh-TW"/>
    </w:rPr>
  </w:style>
  <w:style w:type="paragraph" w:styleId="StandardWeb">
    <w:name w:val="Normal (Web)"/>
    <w:basedOn w:val="Standard"/>
    <w:uiPriority w:val="99"/>
    <w:semiHidden/>
    <w:unhideWhenUsed/>
    <w:rsid w:val="00CD372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6626">
      <w:bodyDiv w:val="1"/>
      <w:marLeft w:val="0"/>
      <w:marRight w:val="0"/>
      <w:marTop w:val="0"/>
      <w:marBottom w:val="0"/>
      <w:divBdr>
        <w:top w:val="none" w:sz="0" w:space="0" w:color="auto"/>
        <w:left w:val="none" w:sz="0" w:space="0" w:color="auto"/>
        <w:bottom w:val="none" w:sz="0" w:space="0" w:color="auto"/>
        <w:right w:val="none" w:sz="0" w:space="0" w:color="auto"/>
      </w:divBdr>
      <w:divsChild>
        <w:div w:id="2095391987">
          <w:marLeft w:val="0"/>
          <w:marRight w:val="0"/>
          <w:marTop w:val="0"/>
          <w:marBottom w:val="0"/>
          <w:divBdr>
            <w:top w:val="none" w:sz="0" w:space="0" w:color="auto"/>
            <w:left w:val="none" w:sz="0" w:space="0" w:color="auto"/>
            <w:bottom w:val="none" w:sz="0" w:space="0" w:color="auto"/>
            <w:right w:val="none" w:sz="0" w:space="0" w:color="auto"/>
          </w:divBdr>
          <w:divsChild>
            <w:div w:id="572083759">
              <w:marLeft w:val="0"/>
              <w:marRight w:val="0"/>
              <w:marTop w:val="0"/>
              <w:marBottom w:val="0"/>
              <w:divBdr>
                <w:top w:val="none" w:sz="0" w:space="0" w:color="auto"/>
                <w:left w:val="none" w:sz="0" w:space="0" w:color="auto"/>
                <w:bottom w:val="none" w:sz="0" w:space="0" w:color="auto"/>
                <w:right w:val="none" w:sz="0" w:space="0" w:color="auto"/>
              </w:divBdr>
              <w:divsChild>
                <w:div w:id="1032270462">
                  <w:marLeft w:val="0"/>
                  <w:marRight w:val="0"/>
                  <w:marTop w:val="0"/>
                  <w:marBottom w:val="0"/>
                  <w:divBdr>
                    <w:top w:val="none" w:sz="0" w:space="0" w:color="auto"/>
                    <w:left w:val="none" w:sz="0" w:space="0" w:color="auto"/>
                    <w:bottom w:val="none" w:sz="0" w:space="0" w:color="auto"/>
                    <w:right w:val="none" w:sz="0" w:space="0" w:color="auto"/>
                  </w:divBdr>
                  <w:divsChild>
                    <w:div w:id="127267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97352">
      <w:bodyDiv w:val="1"/>
      <w:marLeft w:val="0"/>
      <w:marRight w:val="0"/>
      <w:marTop w:val="0"/>
      <w:marBottom w:val="0"/>
      <w:divBdr>
        <w:top w:val="none" w:sz="0" w:space="0" w:color="auto"/>
        <w:left w:val="none" w:sz="0" w:space="0" w:color="auto"/>
        <w:bottom w:val="none" w:sz="0" w:space="0" w:color="auto"/>
        <w:right w:val="none" w:sz="0" w:space="0" w:color="auto"/>
      </w:divBdr>
    </w:div>
    <w:div w:id="511146737">
      <w:bodyDiv w:val="1"/>
      <w:marLeft w:val="0"/>
      <w:marRight w:val="0"/>
      <w:marTop w:val="0"/>
      <w:marBottom w:val="0"/>
      <w:divBdr>
        <w:top w:val="none" w:sz="0" w:space="0" w:color="auto"/>
        <w:left w:val="none" w:sz="0" w:space="0" w:color="auto"/>
        <w:bottom w:val="none" w:sz="0" w:space="0" w:color="auto"/>
        <w:right w:val="none" w:sz="0" w:space="0" w:color="auto"/>
      </w:divBdr>
      <w:divsChild>
        <w:div w:id="784036522">
          <w:marLeft w:val="0"/>
          <w:marRight w:val="0"/>
          <w:marTop w:val="0"/>
          <w:marBottom w:val="0"/>
          <w:divBdr>
            <w:top w:val="none" w:sz="0" w:space="0" w:color="auto"/>
            <w:left w:val="none" w:sz="0" w:space="0" w:color="auto"/>
            <w:bottom w:val="none" w:sz="0" w:space="0" w:color="auto"/>
            <w:right w:val="none" w:sz="0" w:space="0" w:color="auto"/>
          </w:divBdr>
          <w:divsChild>
            <w:div w:id="1791164711">
              <w:marLeft w:val="0"/>
              <w:marRight w:val="0"/>
              <w:marTop w:val="0"/>
              <w:marBottom w:val="0"/>
              <w:divBdr>
                <w:top w:val="none" w:sz="0" w:space="0" w:color="auto"/>
                <w:left w:val="none" w:sz="0" w:space="0" w:color="auto"/>
                <w:bottom w:val="none" w:sz="0" w:space="0" w:color="auto"/>
                <w:right w:val="none" w:sz="0" w:space="0" w:color="auto"/>
              </w:divBdr>
              <w:divsChild>
                <w:div w:id="208105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706855">
      <w:bodyDiv w:val="1"/>
      <w:marLeft w:val="0"/>
      <w:marRight w:val="0"/>
      <w:marTop w:val="0"/>
      <w:marBottom w:val="0"/>
      <w:divBdr>
        <w:top w:val="none" w:sz="0" w:space="0" w:color="auto"/>
        <w:left w:val="none" w:sz="0" w:space="0" w:color="auto"/>
        <w:bottom w:val="none" w:sz="0" w:space="0" w:color="auto"/>
        <w:right w:val="none" w:sz="0" w:space="0" w:color="auto"/>
      </w:divBdr>
      <w:divsChild>
        <w:div w:id="997925995">
          <w:marLeft w:val="0"/>
          <w:marRight w:val="0"/>
          <w:marTop w:val="0"/>
          <w:marBottom w:val="0"/>
          <w:divBdr>
            <w:top w:val="none" w:sz="0" w:space="0" w:color="auto"/>
            <w:left w:val="none" w:sz="0" w:space="0" w:color="auto"/>
            <w:bottom w:val="none" w:sz="0" w:space="0" w:color="auto"/>
            <w:right w:val="none" w:sz="0" w:space="0" w:color="auto"/>
          </w:divBdr>
          <w:divsChild>
            <w:div w:id="260918413">
              <w:marLeft w:val="0"/>
              <w:marRight w:val="0"/>
              <w:marTop w:val="0"/>
              <w:marBottom w:val="0"/>
              <w:divBdr>
                <w:top w:val="none" w:sz="0" w:space="0" w:color="auto"/>
                <w:left w:val="none" w:sz="0" w:space="0" w:color="auto"/>
                <w:bottom w:val="none" w:sz="0" w:space="0" w:color="auto"/>
                <w:right w:val="none" w:sz="0" w:space="0" w:color="auto"/>
              </w:divBdr>
              <w:divsChild>
                <w:div w:id="402063864">
                  <w:marLeft w:val="0"/>
                  <w:marRight w:val="0"/>
                  <w:marTop w:val="0"/>
                  <w:marBottom w:val="0"/>
                  <w:divBdr>
                    <w:top w:val="none" w:sz="0" w:space="0" w:color="auto"/>
                    <w:left w:val="none" w:sz="0" w:space="0" w:color="auto"/>
                    <w:bottom w:val="none" w:sz="0" w:space="0" w:color="auto"/>
                    <w:right w:val="none" w:sz="0" w:space="0" w:color="auto"/>
                  </w:divBdr>
                </w:div>
              </w:divsChild>
            </w:div>
            <w:div w:id="844319457">
              <w:marLeft w:val="0"/>
              <w:marRight w:val="0"/>
              <w:marTop w:val="0"/>
              <w:marBottom w:val="0"/>
              <w:divBdr>
                <w:top w:val="none" w:sz="0" w:space="0" w:color="auto"/>
                <w:left w:val="none" w:sz="0" w:space="0" w:color="auto"/>
                <w:bottom w:val="none" w:sz="0" w:space="0" w:color="auto"/>
                <w:right w:val="none" w:sz="0" w:space="0" w:color="auto"/>
              </w:divBdr>
              <w:divsChild>
                <w:div w:id="126113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763941">
      <w:bodyDiv w:val="1"/>
      <w:marLeft w:val="0"/>
      <w:marRight w:val="0"/>
      <w:marTop w:val="0"/>
      <w:marBottom w:val="0"/>
      <w:divBdr>
        <w:top w:val="none" w:sz="0" w:space="0" w:color="auto"/>
        <w:left w:val="none" w:sz="0" w:space="0" w:color="auto"/>
        <w:bottom w:val="none" w:sz="0" w:space="0" w:color="auto"/>
        <w:right w:val="none" w:sz="0" w:space="0" w:color="auto"/>
      </w:divBdr>
      <w:divsChild>
        <w:div w:id="1897399881">
          <w:marLeft w:val="0"/>
          <w:marRight w:val="0"/>
          <w:marTop w:val="0"/>
          <w:marBottom w:val="0"/>
          <w:divBdr>
            <w:top w:val="none" w:sz="0" w:space="0" w:color="auto"/>
            <w:left w:val="none" w:sz="0" w:space="0" w:color="auto"/>
            <w:bottom w:val="none" w:sz="0" w:space="0" w:color="auto"/>
            <w:right w:val="none" w:sz="0" w:space="0" w:color="auto"/>
          </w:divBdr>
          <w:divsChild>
            <w:div w:id="741752669">
              <w:marLeft w:val="0"/>
              <w:marRight w:val="0"/>
              <w:marTop w:val="0"/>
              <w:marBottom w:val="0"/>
              <w:divBdr>
                <w:top w:val="none" w:sz="0" w:space="0" w:color="auto"/>
                <w:left w:val="none" w:sz="0" w:space="0" w:color="auto"/>
                <w:bottom w:val="none" w:sz="0" w:space="0" w:color="auto"/>
                <w:right w:val="none" w:sz="0" w:space="0" w:color="auto"/>
              </w:divBdr>
              <w:divsChild>
                <w:div w:id="132266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465377">
      <w:bodyDiv w:val="1"/>
      <w:marLeft w:val="0"/>
      <w:marRight w:val="0"/>
      <w:marTop w:val="0"/>
      <w:marBottom w:val="0"/>
      <w:divBdr>
        <w:top w:val="none" w:sz="0" w:space="0" w:color="auto"/>
        <w:left w:val="none" w:sz="0" w:space="0" w:color="auto"/>
        <w:bottom w:val="none" w:sz="0" w:space="0" w:color="auto"/>
        <w:right w:val="none" w:sz="0" w:space="0" w:color="auto"/>
      </w:divBdr>
    </w:div>
    <w:div w:id="1497183324">
      <w:bodyDiv w:val="1"/>
      <w:marLeft w:val="0"/>
      <w:marRight w:val="0"/>
      <w:marTop w:val="0"/>
      <w:marBottom w:val="0"/>
      <w:divBdr>
        <w:top w:val="none" w:sz="0" w:space="0" w:color="auto"/>
        <w:left w:val="none" w:sz="0" w:space="0" w:color="auto"/>
        <w:bottom w:val="none" w:sz="0" w:space="0" w:color="auto"/>
        <w:right w:val="none" w:sz="0" w:space="0" w:color="auto"/>
      </w:divBdr>
      <w:divsChild>
        <w:div w:id="52585588">
          <w:marLeft w:val="0"/>
          <w:marRight w:val="0"/>
          <w:marTop w:val="0"/>
          <w:marBottom w:val="0"/>
          <w:divBdr>
            <w:top w:val="none" w:sz="0" w:space="0" w:color="auto"/>
            <w:left w:val="none" w:sz="0" w:space="0" w:color="auto"/>
            <w:bottom w:val="none" w:sz="0" w:space="0" w:color="auto"/>
            <w:right w:val="none" w:sz="0" w:space="0" w:color="auto"/>
          </w:divBdr>
          <w:divsChild>
            <w:div w:id="583489349">
              <w:marLeft w:val="0"/>
              <w:marRight w:val="0"/>
              <w:marTop w:val="0"/>
              <w:marBottom w:val="0"/>
              <w:divBdr>
                <w:top w:val="none" w:sz="0" w:space="0" w:color="auto"/>
                <w:left w:val="none" w:sz="0" w:space="0" w:color="auto"/>
                <w:bottom w:val="none" w:sz="0" w:space="0" w:color="auto"/>
                <w:right w:val="none" w:sz="0" w:space="0" w:color="auto"/>
              </w:divBdr>
              <w:divsChild>
                <w:div w:id="73967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287480">
      <w:bodyDiv w:val="1"/>
      <w:marLeft w:val="0"/>
      <w:marRight w:val="0"/>
      <w:marTop w:val="0"/>
      <w:marBottom w:val="0"/>
      <w:divBdr>
        <w:top w:val="none" w:sz="0" w:space="0" w:color="auto"/>
        <w:left w:val="none" w:sz="0" w:space="0" w:color="auto"/>
        <w:bottom w:val="none" w:sz="0" w:space="0" w:color="auto"/>
        <w:right w:val="none" w:sz="0" w:space="0" w:color="auto"/>
      </w:divBdr>
    </w:div>
    <w:div w:id="1654024821">
      <w:bodyDiv w:val="1"/>
      <w:marLeft w:val="0"/>
      <w:marRight w:val="0"/>
      <w:marTop w:val="0"/>
      <w:marBottom w:val="0"/>
      <w:divBdr>
        <w:top w:val="none" w:sz="0" w:space="0" w:color="auto"/>
        <w:left w:val="none" w:sz="0" w:space="0" w:color="auto"/>
        <w:bottom w:val="none" w:sz="0" w:space="0" w:color="auto"/>
        <w:right w:val="none" w:sz="0" w:space="0" w:color="auto"/>
      </w:divBdr>
      <w:divsChild>
        <w:div w:id="1430465508">
          <w:marLeft w:val="0"/>
          <w:marRight w:val="0"/>
          <w:marTop w:val="0"/>
          <w:marBottom w:val="0"/>
          <w:divBdr>
            <w:top w:val="none" w:sz="0" w:space="0" w:color="auto"/>
            <w:left w:val="none" w:sz="0" w:space="0" w:color="auto"/>
            <w:bottom w:val="none" w:sz="0" w:space="0" w:color="auto"/>
            <w:right w:val="none" w:sz="0" w:space="0" w:color="auto"/>
          </w:divBdr>
          <w:divsChild>
            <w:div w:id="29502856">
              <w:marLeft w:val="0"/>
              <w:marRight w:val="0"/>
              <w:marTop w:val="0"/>
              <w:marBottom w:val="0"/>
              <w:divBdr>
                <w:top w:val="none" w:sz="0" w:space="0" w:color="auto"/>
                <w:left w:val="none" w:sz="0" w:space="0" w:color="auto"/>
                <w:bottom w:val="none" w:sz="0" w:space="0" w:color="auto"/>
                <w:right w:val="none" w:sz="0" w:space="0" w:color="auto"/>
              </w:divBdr>
              <w:divsChild>
                <w:div w:id="33239437">
                  <w:marLeft w:val="0"/>
                  <w:marRight w:val="0"/>
                  <w:marTop w:val="0"/>
                  <w:marBottom w:val="0"/>
                  <w:divBdr>
                    <w:top w:val="none" w:sz="0" w:space="0" w:color="auto"/>
                    <w:left w:val="none" w:sz="0" w:space="0" w:color="auto"/>
                    <w:bottom w:val="none" w:sz="0" w:space="0" w:color="auto"/>
                    <w:right w:val="none" w:sz="0" w:space="0" w:color="auto"/>
                  </w:divBdr>
                  <w:divsChild>
                    <w:div w:id="389228437">
                      <w:marLeft w:val="0"/>
                      <w:marRight w:val="0"/>
                      <w:marTop w:val="0"/>
                      <w:marBottom w:val="0"/>
                      <w:divBdr>
                        <w:top w:val="none" w:sz="0" w:space="0" w:color="auto"/>
                        <w:left w:val="none" w:sz="0" w:space="0" w:color="auto"/>
                        <w:bottom w:val="none" w:sz="0" w:space="0" w:color="auto"/>
                        <w:right w:val="none" w:sz="0" w:space="0" w:color="auto"/>
                      </w:divBdr>
                    </w:div>
                  </w:divsChild>
                </w:div>
                <w:div w:id="98768988">
                  <w:marLeft w:val="0"/>
                  <w:marRight w:val="0"/>
                  <w:marTop w:val="0"/>
                  <w:marBottom w:val="0"/>
                  <w:divBdr>
                    <w:top w:val="none" w:sz="0" w:space="0" w:color="auto"/>
                    <w:left w:val="none" w:sz="0" w:space="0" w:color="auto"/>
                    <w:bottom w:val="none" w:sz="0" w:space="0" w:color="auto"/>
                    <w:right w:val="none" w:sz="0" w:space="0" w:color="auto"/>
                  </w:divBdr>
                  <w:divsChild>
                    <w:div w:id="1171792615">
                      <w:marLeft w:val="0"/>
                      <w:marRight w:val="0"/>
                      <w:marTop w:val="0"/>
                      <w:marBottom w:val="0"/>
                      <w:divBdr>
                        <w:top w:val="none" w:sz="0" w:space="0" w:color="auto"/>
                        <w:left w:val="none" w:sz="0" w:space="0" w:color="auto"/>
                        <w:bottom w:val="none" w:sz="0" w:space="0" w:color="auto"/>
                        <w:right w:val="none" w:sz="0" w:space="0" w:color="auto"/>
                      </w:divBdr>
                    </w:div>
                  </w:divsChild>
                </w:div>
                <w:div w:id="573586500">
                  <w:marLeft w:val="0"/>
                  <w:marRight w:val="0"/>
                  <w:marTop w:val="0"/>
                  <w:marBottom w:val="0"/>
                  <w:divBdr>
                    <w:top w:val="none" w:sz="0" w:space="0" w:color="auto"/>
                    <w:left w:val="none" w:sz="0" w:space="0" w:color="auto"/>
                    <w:bottom w:val="none" w:sz="0" w:space="0" w:color="auto"/>
                    <w:right w:val="none" w:sz="0" w:space="0" w:color="auto"/>
                  </w:divBdr>
                  <w:divsChild>
                    <w:div w:id="827064499">
                      <w:marLeft w:val="0"/>
                      <w:marRight w:val="0"/>
                      <w:marTop w:val="0"/>
                      <w:marBottom w:val="0"/>
                      <w:divBdr>
                        <w:top w:val="none" w:sz="0" w:space="0" w:color="auto"/>
                        <w:left w:val="none" w:sz="0" w:space="0" w:color="auto"/>
                        <w:bottom w:val="none" w:sz="0" w:space="0" w:color="auto"/>
                        <w:right w:val="none" w:sz="0" w:space="0" w:color="auto"/>
                      </w:divBdr>
                    </w:div>
                    <w:div w:id="1209490446">
                      <w:marLeft w:val="0"/>
                      <w:marRight w:val="0"/>
                      <w:marTop w:val="0"/>
                      <w:marBottom w:val="0"/>
                      <w:divBdr>
                        <w:top w:val="none" w:sz="0" w:space="0" w:color="auto"/>
                        <w:left w:val="none" w:sz="0" w:space="0" w:color="auto"/>
                        <w:bottom w:val="none" w:sz="0" w:space="0" w:color="auto"/>
                        <w:right w:val="none" w:sz="0" w:space="0" w:color="auto"/>
                      </w:divBdr>
                    </w:div>
                  </w:divsChild>
                </w:div>
                <w:div w:id="1183206834">
                  <w:marLeft w:val="0"/>
                  <w:marRight w:val="0"/>
                  <w:marTop w:val="0"/>
                  <w:marBottom w:val="0"/>
                  <w:divBdr>
                    <w:top w:val="none" w:sz="0" w:space="0" w:color="auto"/>
                    <w:left w:val="none" w:sz="0" w:space="0" w:color="auto"/>
                    <w:bottom w:val="none" w:sz="0" w:space="0" w:color="auto"/>
                    <w:right w:val="none" w:sz="0" w:space="0" w:color="auto"/>
                  </w:divBdr>
                  <w:divsChild>
                    <w:div w:id="78259164">
                      <w:marLeft w:val="0"/>
                      <w:marRight w:val="0"/>
                      <w:marTop w:val="0"/>
                      <w:marBottom w:val="0"/>
                      <w:divBdr>
                        <w:top w:val="none" w:sz="0" w:space="0" w:color="auto"/>
                        <w:left w:val="none" w:sz="0" w:space="0" w:color="auto"/>
                        <w:bottom w:val="none" w:sz="0" w:space="0" w:color="auto"/>
                        <w:right w:val="none" w:sz="0" w:space="0" w:color="auto"/>
                      </w:divBdr>
                    </w:div>
                  </w:divsChild>
                </w:div>
                <w:div w:id="1545753650">
                  <w:marLeft w:val="0"/>
                  <w:marRight w:val="0"/>
                  <w:marTop w:val="0"/>
                  <w:marBottom w:val="0"/>
                  <w:divBdr>
                    <w:top w:val="none" w:sz="0" w:space="0" w:color="auto"/>
                    <w:left w:val="none" w:sz="0" w:space="0" w:color="auto"/>
                    <w:bottom w:val="none" w:sz="0" w:space="0" w:color="auto"/>
                    <w:right w:val="none" w:sz="0" w:space="0" w:color="auto"/>
                  </w:divBdr>
                  <w:divsChild>
                    <w:div w:id="20058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810426">
      <w:bodyDiv w:val="1"/>
      <w:marLeft w:val="0"/>
      <w:marRight w:val="0"/>
      <w:marTop w:val="0"/>
      <w:marBottom w:val="0"/>
      <w:divBdr>
        <w:top w:val="none" w:sz="0" w:space="0" w:color="auto"/>
        <w:left w:val="none" w:sz="0" w:space="0" w:color="auto"/>
        <w:bottom w:val="none" w:sz="0" w:space="0" w:color="auto"/>
        <w:right w:val="none" w:sz="0" w:space="0" w:color="auto"/>
      </w:divBdr>
      <w:divsChild>
        <w:div w:id="649560025">
          <w:marLeft w:val="0"/>
          <w:marRight w:val="0"/>
          <w:marTop w:val="0"/>
          <w:marBottom w:val="0"/>
          <w:divBdr>
            <w:top w:val="none" w:sz="0" w:space="0" w:color="auto"/>
            <w:left w:val="none" w:sz="0" w:space="0" w:color="auto"/>
            <w:bottom w:val="none" w:sz="0" w:space="0" w:color="auto"/>
            <w:right w:val="none" w:sz="0" w:space="0" w:color="auto"/>
          </w:divBdr>
          <w:divsChild>
            <w:div w:id="345837200">
              <w:marLeft w:val="0"/>
              <w:marRight w:val="0"/>
              <w:marTop w:val="0"/>
              <w:marBottom w:val="0"/>
              <w:divBdr>
                <w:top w:val="none" w:sz="0" w:space="0" w:color="auto"/>
                <w:left w:val="none" w:sz="0" w:space="0" w:color="auto"/>
                <w:bottom w:val="none" w:sz="0" w:space="0" w:color="auto"/>
                <w:right w:val="none" w:sz="0" w:space="0" w:color="auto"/>
              </w:divBdr>
              <w:divsChild>
                <w:div w:id="989021212">
                  <w:marLeft w:val="0"/>
                  <w:marRight w:val="0"/>
                  <w:marTop w:val="0"/>
                  <w:marBottom w:val="0"/>
                  <w:divBdr>
                    <w:top w:val="none" w:sz="0" w:space="0" w:color="auto"/>
                    <w:left w:val="none" w:sz="0" w:space="0" w:color="auto"/>
                    <w:bottom w:val="none" w:sz="0" w:space="0" w:color="auto"/>
                    <w:right w:val="none" w:sz="0" w:space="0" w:color="auto"/>
                  </w:divBdr>
                </w:div>
              </w:divsChild>
            </w:div>
            <w:div w:id="1591742869">
              <w:marLeft w:val="0"/>
              <w:marRight w:val="0"/>
              <w:marTop w:val="0"/>
              <w:marBottom w:val="0"/>
              <w:divBdr>
                <w:top w:val="none" w:sz="0" w:space="0" w:color="auto"/>
                <w:left w:val="none" w:sz="0" w:space="0" w:color="auto"/>
                <w:bottom w:val="none" w:sz="0" w:space="0" w:color="auto"/>
                <w:right w:val="none" w:sz="0" w:space="0" w:color="auto"/>
              </w:divBdr>
              <w:divsChild>
                <w:div w:id="836073653">
                  <w:marLeft w:val="0"/>
                  <w:marRight w:val="0"/>
                  <w:marTop w:val="0"/>
                  <w:marBottom w:val="0"/>
                  <w:divBdr>
                    <w:top w:val="none" w:sz="0" w:space="0" w:color="auto"/>
                    <w:left w:val="none" w:sz="0" w:space="0" w:color="auto"/>
                    <w:bottom w:val="none" w:sz="0" w:space="0" w:color="auto"/>
                    <w:right w:val="none" w:sz="0" w:space="0" w:color="auto"/>
                  </w:divBdr>
                </w:div>
              </w:divsChild>
            </w:div>
            <w:div w:id="1926185883">
              <w:marLeft w:val="0"/>
              <w:marRight w:val="0"/>
              <w:marTop w:val="0"/>
              <w:marBottom w:val="0"/>
              <w:divBdr>
                <w:top w:val="none" w:sz="0" w:space="0" w:color="auto"/>
                <w:left w:val="none" w:sz="0" w:space="0" w:color="auto"/>
                <w:bottom w:val="none" w:sz="0" w:space="0" w:color="auto"/>
                <w:right w:val="none" w:sz="0" w:space="0" w:color="auto"/>
              </w:divBdr>
              <w:divsChild>
                <w:div w:id="35750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003976">
      <w:bodyDiv w:val="1"/>
      <w:marLeft w:val="0"/>
      <w:marRight w:val="0"/>
      <w:marTop w:val="0"/>
      <w:marBottom w:val="0"/>
      <w:divBdr>
        <w:top w:val="none" w:sz="0" w:space="0" w:color="auto"/>
        <w:left w:val="none" w:sz="0" w:space="0" w:color="auto"/>
        <w:bottom w:val="none" w:sz="0" w:space="0" w:color="auto"/>
        <w:right w:val="none" w:sz="0" w:space="0" w:color="auto"/>
      </w:divBdr>
      <w:divsChild>
        <w:div w:id="544103623">
          <w:marLeft w:val="0"/>
          <w:marRight w:val="0"/>
          <w:marTop w:val="0"/>
          <w:marBottom w:val="0"/>
          <w:divBdr>
            <w:top w:val="none" w:sz="0" w:space="0" w:color="auto"/>
            <w:left w:val="none" w:sz="0" w:space="0" w:color="auto"/>
            <w:bottom w:val="none" w:sz="0" w:space="0" w:color="auto"/>
            <w:right w:val="none" w:sz="0" w:space="0" w:color="auto"/>
          </w:divBdr>
          <w:divsChild>
            <w:div w:id="395780269">
              <w:marLeft w:val="0"/>
              <w:marRight w:val="0"/>
              <w:marTop w:val="0"/>
              <w:marBottom w:val="0"/>
              <w:divBdr>
                <w:top w:val="none" w:sz="0" w:space="0" w:color="auto"/>
                <w:left w:val="none" w:sz="0" w:space="0" w:color="auto"/>
                <w:bottom w:val="none" w:sz="0" w:space="0" w:color="auto"/>
                <w:right w:val="none" w:sz="0" w:space="0" w:color="auto"/>
              </w:divBdr>
              <w:divsChild>
                <w:div w:id="20849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664230">
      <w:bodyDiv w:val="1"/>
      <w:marLeft w:val="0"/>
      <w:marRight w:val="0"/>
      <w:marTop w:val="0"/>
      <w:marBottom w:val="0"/>
      <w:divBdr>
        <w:top w:val="none" w:sz="0" w:space="0" w:color="auto"/>
        <w:left w:val="none" w:sz="0" w:space="0" w:color="auto"/>
        <w:bottom w:val="none" w:sz="0" w:space="0" w:color="auto"/>
        <w:right w:val="none" w:sz="0" w:space="0" w:color="auto"/>
      </w:divBdr>
      <w:divsChild>
        <w:div w:id="897126264">
          <w:marLeft w:val="0"/>
          <w:marRight w:val="0"/>
          <w:marTop w:val="0"/>
          <w:marBottom w:val="0"/>
          <w:divBdr>
            <w:top w:val="none" w:sz="0" w:space="0" w:color="auto"/>
            <w:left w:val="none" w:sz="0" w:space="0" w:color="auto"/>
            <w:bottom w:val="none" w:sz="0" w:space="0" w:color="auto"/>
            <w:right w:val="none" w:sz="0" w:space="0" w:color="auto"/>
          </w:divBdr>
          <w:divsChild>
            <w:div w:id="499349841">
              <w:marLeft w:val="0"/>
              <w:marRight w:val="0"/>
              <w:marTop w:val="0"/>
              <w:marBottom w:val="0"/>
              <w:divBdr>
                <w:top w:val="none" w:sz="0" w:space="0" w:color="auto"/>
                <w:left w:val="none" w:sz="0" w:space="0" w:color="auto"/>
                <w:bottom w:val="none" w:sz="0" w:space="0" w:color="auto"/>
                <w:right w:val="none" w:sz="0" w:space="0" w:color="auto"/>
              </w:divBdr>
              <w:divsChild>
                <w:div w:id="186131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glatt\AppData\Local\Microsoft\Windows\INetCache\Content.MSO\3F5576F9.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5402E-B1AB-2F4F-BC8B-670733623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C:\Users\pglatt\AppData\Local\Microsoft\Windows\INetCache\Content.MSO\3F5576F9.dot</Template>
  <TotalTime>0</TotalTime>
  <Pages>19</Pages>
  <Words>4912</Words>
  <Characters>30946</Characters>
  <Application>Microsoft Office Word</Application>
  <DocSecurity>0</DocSecurity>
  <Lines>257</Lines>
  <Paragraphs>71</Paragraphs>
  <ScaleCrop>false</ScaleCrop>
  <HeadingPairs>
    <vt:vector size="2" baseType="variant">
      <vt:variant>
        <vt:lpstr>Titel</vt:lpstr>
      </vt:variant>
      <vt:variant>
        <vt:i4>1</vt:i4>
      </vt:variant>
    </vt:vector>
  </HeadingPairs>
  <TitlesOfParts>
    <vt:vector size="1" baseType="lpstr">
      <vt:lpstr>Brief</vt:lpstr>
    </vt:vector>
  </TitlesOfParts>
  <Company>Universität Zürich</Company>
  <LinksUpToDate>false</LinksUpToDate>
  <CharactersWithSpaces>35787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
  <dc:creator>Philipp Glatt (pglatt)</dc:creator>
  <cp:keywords/>
  <dc:description/>
  <cp:lastModifiedBy>Heinz Räz</cp:lastModifiedBy>
  <cp:revision>3</cp:revision>
  <cp:lastPrinted>2020-02-17T05:38:00Z</cp:lastPrinted>
  <dcterms:created xsi:type="dcterms:W3CDTF">2020-02-17T05:41:00Z</dcterms:created>
  <dcterms:modified xsi:type="dcterms:W3CDTF">2020-02-17T05:42:00Z</dcterms:modified>
</cp:coreProperties>
</file>